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DBC" w:rsidRDefault="00280DBC">
      <w:pPr>
        <w:autoSpaceDE w:val="0"/>
        <w:autoSpaceDN w:val="0"/>
        <w:spacing w:after="78" w:line="220" w:lineRule="exact"/>
      </w:pPr>
    </w:p>
    <w:p w:rsidR="00280DBC" w:rsidRPr="00C1551B" w:rsidRDefault="0014150F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C1551B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280DBC" w:rsidRPr="00C1551B" w:rsidRDefault="0014150F">
      <w:pPr>
        <w:autoSpaceDE w:val="0"/>
        <w:autoSpaceDN w:val="0"/>
        <w:spacing w:after="0" w:line="230" w:lineRule="auto"/>
        <w:ind w:left="1302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общего и профессионального образования Ростовской области</w:t>
      </w:r>
    </w:p>
    <w:p w:rsidR="00280DBC" w:rsidRPr="00C1551B" w:rsidRDefault="0014150F">
      <w:pPr>
        <w:autoSpaceDE w:val="0"/>
        <w:autoSpaceDN w:val="0"/>
        <w:spacing w:after="0" w:line="230" w:lineRule="auto"/>
        <w:ind w:left="2244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Отдел образования Администрации </w:t>
      </w:r>
      <w:proofErr w:type="spellStart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Милютинского</w:t>
      </w:r>
      <w:proofErr w:type="spellEnd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 района</w:t>
      </w:r>
    </w:p>
    <w:p w:rsidR="00280DBC" w:rsidRPr="00C1551B" w:rsidRDefault="0014150F">
      <w:pPr>
        <w:autoSpaceDE w:val="0"/>
        <w:autoSpaceDN w:val="0"/>
        <w:spacing w:after="1376" w:line="230" w:lineRule="auto"/>
        <w:ind w:right="3560"/>
        <w:jc w:val="right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МБОУ Россошанская ООШ</w:t>
      </w:r>
    </w:p>
    <w:p w:rsidR="00310B44" w:rsidRDefault="00310B44">
      <w:pPr>
        <w:autoSpaceDE w:val="0"/>
        <w:autoSpaceDN w:val="0"/>
        <w:spacing w:before="978" w:after="0" w:line="230" w:lineRule="auto"/>
        <w:ind w:right="3644"/>
        <w:jc w:val="right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tbl>
      <w:tblPr>
        <w:tblW w:w="10442" w:type="dxa"/>
        <w:tblLook w:val="04A0"/>
      </w:tblPr>
      <w:tblGrid>
        <w:gridCol w:w="3481"/>
        <w:gridCol w:w="3480"/>
        <w:gridCol w:w="3481"/>
      </w:tblGrid>
      <w:tr w:rsidR="00310B44" w:rsidTr="00310B44"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10B44" w:rsidRDefault="00310B44">
            <w:pPr>
              <w:spacing w:after="16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10B4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РАССМОТРЕНО</w:t>
            </w:r>
            <w:r w:rsidRPr="00310B4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310B4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Председатель МС</w:t>
            </w:r>
            <w:r w:rsidRPr="00310B4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310B4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310B4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310B4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Ананьева О. П.</w:t>
            </w:r>
            <w:r w:rsidRPr="00310B4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310B4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proofErr w:type="spellStart"/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Протокол</w:t>
            </w:r>
            <w:proofErr w:type="spellEnd"/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 xml:space="preserve"> №1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 "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"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2022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г.</w:t>
            </w:r>
          </w:p>
        </w:tc>
        <w:tc>
          <w:tcPr>
            <w:tcW w:w="348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10B44" w:rsidRDefault="00310B44">
            <w:pPr>
              <w:spacing w:after="16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10B4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СОГЛАСОВАНО</w:t>
            </w:r>
            <w:r w:rsidRPr="00310B4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310B4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Заместитель директора по УР</w:t>
            </w:r>
            <w:r w:rsidRPr="00310B4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310B4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310B4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310B4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Ананьева О. П.</w:t>
            </w:r>
            <w:r w:rsidRPr="00310B4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310B44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proofErr w:type="spellStart"/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Протокол</w:t>
            </w:r>
            <w:proofErr w:type="spellEnd"/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 xml:space="preserve">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 "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"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2022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г.</w:t>
            </w:r>
          </w:p>
        </w:tc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10B44" w:rsidRDefault="00310B44">
            <w:pPr>
              <w:spacing w:after="160"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bdr w:val="dashed" w:sz="6" w:space="0" w:color="FF0000" w:frame="1"/>
                <w:shd w:val="clear" w:color="auto" w:fill="F7FDF7"/>
                <w:lang w:val="ru-RU" w:eastAsia="ru-RU"/>
              </w:rPr>
              <w:drawing>
                <wp:inline distT="0" distB="0" distL="0" distR="0">
                  <wp:extent cx="1628775" cy="1066800"/>
                  <wp:effectExtent l="19050" t="0" r="9525" b="0"/>
                  <wp:docPr id="1" name="Рисунок 3" descr="печать 22 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печать 22 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10B44" w:rsidRDefault="00310B44">
      <w:pPr>
        <w:autoSpaceDE w:val="0"/>
        <w:autoSpaceDN w:val="0"/>
        <w:spacing w:before="978" w:after="0" w:line="230" w:lineRule="auto"/>
        <w:ind w:right="3644"/>
        <w:jc w:val="right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280DBC" w:rsidRPr="00310B44" w:rsidRDefault="0014150F">
      <w:pPr>
        <w:autoSpaceDE w:val="0"/>
        <w:autoSpaceDN w:val="0"/>
        <w:spacing w:before="978" w:after="0" w:line="230" w:lineRule="auto"/>
        <w:ind w:right="3644"/>
        <w:jc w:val="right"/>
        <w:rPr>
          <w:lang w:val="ru-RU"/>
        </w:rPr>
      </w:pPr>
      <w:r w:rsidRPr="00310B44">
        <w:rPr>
          <w:rFonts w:ascii="Times New Roman" w:eastAsia="Times New Roman" w:hAnsi="Times New Roman"/>
          <w:b/>
          <w:color w:val="000000"/>
          <w:sz w:val="24"/>
          <w:lang w:val="ru-RU"/>
        </w:rPr>
        <w:t>РАБОЧАЯ ПРОГРАММА</w:t>
      </w:r>
    </w:p>
    <w:p w:rsidR="00280DBC" w:rsidRPr="00310B44" w:rsidRDefault="0014150F">
      <w:pPr>
        <w:autoSpaceDE w:val="0"/>
        <w:autoSpaceDN w:val="0"/>
        <w:spacing w:before="70" w:after="0" w:line="230" w:lineRule="auto"/>
        <w:ind w:right="4476"/>
        <w:jc w:val="right"/>
        <w:rPr>
          <w:lang w:val="ru-RU"/>
        </w:rPr>
      </w:pPr>
      <w:r w:rsidRPr="00310B44">
        <w:rPr>
          <w:rFonts w:ascii="Times New Roman" w:eastAsia="Times New Roman" w:hAnsi="Times New Roman"/>
          <w:b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b/>
          <w:color w:val="000000"/>
          <w:sz w:val="24"/>
        </w:rPr>
        <w:t>ID</w:t>
      </w:r>
      <w:r w:rsidRPr="00310B4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734920)</w:t>
      </w:r>
    </w:p>
    <w:p w:rsidR="00280DBC" w:rsidRPr="00310B44" w:rsidRDefault="0014150F">
      <w:pPr>
        <w:autoSpaceDE w:val="0"/>
        <w:autoSpaceDN w:val="0"/>
        <w:spacing w:before="166" w:after="0" w:line="230" w:lineRule="auto"/>
        <w:ind w:right="4016"/>
        <w:jc w:val="right"/>
        <w:rPr>
          <w:lang w:val="ru-RU"/>
        </w:rPr>
      </w:pPr>
      <w:r w:rsidRPr="00310B44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</w:p>
    <w:p w:rsidR="00280DBC" w:rsidRPr="00310B44" w:rsidRDefault="0014150F">
      <w:pPr>
        <w:autoSpaceDE w:val="0"/>
        <w:autoSpaceDN w:val="0"/>
        <w:spacing w:before="70" w:after="0" w:line="230" w:lineRule="auto"/>
        <w:ind w:right="3926"/>
        <w:jc w:val="right"/>
        <w:rPr>
          <w:lang w:val="ru-RU"/>
        </w:rPr>
      </w:pPr>
      <w:r w:rsidRPr="00310B44">
        <w:rPr>
          <w:rFonts w:ascii="Times New Roman" w:eastAsia="Times New Roman" w:hAnsi="Times New Roman"/>
          <w:color w:val="000000"/>
          <w:sz w:val="24"/>
          <w:lang w:val="ru-RU"/>
        </w:rPr>
        <w:t>«Окружающий мир»</w:t>
      </w:r>
    </w:p>
    <w:p w:rsidR="00280DBC" w:rsidRPr="00310B44" w:rsidRDefault="0014150F">
      <w:pPr>
        <w:autoSpaceDE w:val="0"/>
        <w:autoSpaceDN w:val="0"/>
        <w:spacing w:before="670" w:after="0" w:line="230" w:lineRule="auto"/>
        <w:ind w:right="2676"/>
        <w:jc w:val="right"/>
        <w:rPr>
          <w:lang w:val="ru-RU"/>
        </w:rPr>
      </w:pPr>
      <w:r w:rsidRPr="00310B44">
        <w:rPr>
          <w:rFonts w:ascii="Times New Roman" w:eastAsia="Times New Roman" w:hAnsi="Times New Roman"/>
          <w:color w:val="000000"/>
          <w:sz w:val="24"/>
          <w:lang w:val="ru-RU"/>
        </w:rPr>
        <w:t>для 1 класса начального общего образования</w:t>
      </w:r>
    </w:p>
    <w:p w:rsidR="00280DBC" w:rsidRPr="00310B44" w:rsidRDefault="0014150F">
      <w:pPr>
        <w:autoSpaceDE w:val="0"/>
        <w:autoSpaceDN w:val="0"/>
        <w:spacing w:before="70" w:after="0" w:line="230" w:lineRule="auto"/>
        <w:ind w:right="3614"/>
        <w:jc w:val="right"/>
        <w:rPr>
          <w:lang w:val="ru-RU"/>
        </w:rPr>
      </w:pPr>
      <w:r w:rsidRPr="00310B44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</w:p>
    <w:p w:rsidR="00280DBC" w:rsidRPr="00310B44" w:rsidRDefault="0014150F">
      <w:pPr>
        <w:autoSpaceDE w:val="0"/>
        <w:autoSpaceDN w:val="0"/>
        <w:spacing w:before="2112" w:after="0" w:line="230" w:lineRule="auto"/>
        <w:ind w:right="20"/>
        <w:jc w:val="right"/>
        <w:rPr>
          <w:lang w:val="ru-RU"/>
        </w:rPr>
      </w:pPr>
      <w:r w:rsidRPr="00310B44">
        <w:rPr>
          <w:rFonts w:ascii="Times New Roman" w:eastAsia="Times New Roman" w:hAnsi="Times New Roman"/>
          <w:color w:val="000000"/>
          <w:sz w:val="24"/>
          <w:lang w:val="ru-RU"/>
        </w:rPr>
        <w:t>Составитель: Икрянникова Любовь Александровна</w:t>
      </w:r>
    </w:p>
    <w:p w:rsidR="00280DBC" w:rsidRPr="00310B44" w:rsidRDefault="0014150F">
      <w:pPr>
        <w:autoSpaceDE w:val="0"/>
        <w:autoSpaceDN w:val="0"/>
        <w:spacing w:before="70" w:after="0" w:line="230" w:lineRule="auto"/>
        <w:ind w:right="24"/>
        <w:jc w:val="right"/>
        <w:rPr>
          <w:lang w:val="ru-RU"/>
        </w:rPr>
      </w:pPr>
      <w:r w:rsidRPr="00310B44">
        <w:rPr>
          <w:rFonts w:ascii="Times New Roman" w:eastAsia="Times New Roman" w:hAnsi="Times New Roman"/>
          <w:color w:val="000000"/>
          <w:sz w:val="24"/>
          <w:lang w:val="ru-RU"/>
        </w:rPr>
        <w:t>учитель начальных классов</w:t>
      </w:r>
    </w:p>
    <w:p w:rsidR="00280DBC" w:rsidRPr="00310B44" w:rsidRDefault="0014150F">
      <w:pPr>
        <w:autoSpaceDE w:val="0"/>
        <w:autoSpaceDN w:val="0"/>
        <w:spacing w:before="2830" w:after="0" w:line="230" w:lineRule="auto"/>
        <w:ind w:right="3948"/>
        <w:jc w:val="right"/>
        <w:rPr>
          <w:lang w:val="ru-RU"/>
        </w:rPr>
      </w:pPr>
      <w:r w:rsidRPr="00310B44">
        <w:rPr>
          <w:rFonts w:ascii="Times New Roman" w:eastAsia="Times New Roman" w:hAnsi="Times New Roman"/>
          <w:color w:val="000000"/>
          <w:sz w:val="24"/>
          <w:lang w:val="ru-RU"/>
        </w:rPr>
        <w:t xml:space="preserve">х. </w:t>
      </w:r>
      <w:proofErr w:type="spellStart"/>
      <w:r w:rsidRPr="00310B44">
        <w:rPr>
          <w:rFonts w:ascii="Times New Roman" w:eastAsia="Times New Roman" w:hAnsi="Times New Roman"/>
          <w:color w:val="000000"/>
          <w:sz w:val="24"/>
          <w:lang w:val="ru-RU"/>
        </w:rPr>
        <w:t>Севостьянов</w:t>
      </w:r>
      <w:proofErr w:type="spellEnd"/>
      <w:r w:rsidRPr="00310B44">
        <w:rPr>
          <w:rFonts w:ascii="Times New Roman" w:eastAsia="Times New Roman" w:hAnsi="Times New Roman"/>
          <w:color w:val="000000"/>
          <w:sz w:val="24"/>
          <w:lang w:val="ru-RU"/>
        </w:rPr>
        <w:t xml:space="preserve">  2022</w:t>
      </w:r>
    </w:p>
    <w:p w:rsidR="00280DBC" w:rsidRPr="00310B44" w:rsidRDefault="00280DBC">
      <w:pPr>
        <w:rPr>
          <w:lang w:val="ru-RU"/>
        </w:rPr>
        <w:sectPr w:rsidR="00280DBC" w:rsidRPr="00310B44">
          <w:pgSz w:w="11900" w:h="16840"/>
          <w:pgMar w:top="298" w:right="876" w:bottom="296" w:left="738" w:header="720" w:footer="720" w:gutter="0"/>
          <w:cols w:space="720" w:equalWidth="0">
            <w:col w:w="10286" w:space="0"/>
          </w:cols>
          <w:docGrid w:linePitch="360"/>
        </w:sectPr>
      </w:pPr>
    </w:p>
    <w:p w:rsidR="00280DBC" w:rsidRPr="00310B44" w:rsidRDefault="00280DBC">
      <w:pPr>
        <w:autoSpaceDE w:val="0"/>
        <w:autoSpaceDN w:val="0"/>
        <w:spacing w:after="78" w:line="220" w:lineRule="exact"/>
        <w:rPr>
          <w:lang w:val="ru-RU"/>
        </w:rPr>
      </w:pPr>
    </w:p>
    <w:p w:rsidR="00280DBC" w:rsidRPr="00310B44" w:rsidRDefault="0014150F">
      <w:pPr>
        <w:autoSpaceDE w:val="0"/>
        <w:autoSpaceDN w:val="0"/>
        <w:spacing w:after="0" w:line="230" w:lineRule="auto"/>
        <w:rPr>
          <w:lang w:val="ru-RU"/>
        </w:rPr>
      </w:pPr>
      <w:r w:rsidRPr="00310B44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280DBC" w:rsidRPr="00C1551B" w:rsidRDefault="0014150F">
      <w:pPr>
        <w:autoSpaceDE w:val="0"/>
        <w:autoSpaceDN w:val="0"/>
        <w:spacing w:before="346" w:after="0" w:line="271" w:lineRule="auto"/>
        <w:ind w:right="288" w:firstLine="180"/>
        <w:rPr>
          <w:lang w:val="ru-RU"/>
        </w:rPr>
      </w:pPr>
      <w:proofErr w:type="gramStart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Программа по учебному предмету «Окружающий мир» (предметная область «Обществознание и естествознание» («Окружающий мир»)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  <w:proofErr w:type="gramEnd"/>
    </w:p>
    <w:p w:rsidR="00280DBC" w:rsidRPr="00C1551B" w:rsidRDefault="0014150F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</w:t>
      </w:r>
      <w:r w:rsidRPr="00C1551B">
        <w:rPr>
          <w:lang w:val="ru-RU"/>
        </w:rPr>
        <w:br/>
      </w: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планированию.</w:t>
      </w:r>
    </w:p>
    <w:p w:rsidR="00280DBC" w:rsidRPr="00C1551B" w:rsidRDefault="0014150F">
      <w:pPr>
        <w:autoSpaceDE w:val="0"/>
        <w:autoSpaceDN w:val="0"/>
        <w:spacing w:before="70" w:after="0" w:line="286" w:lineRule="auto"/>
        <w:ind w:right="144" w:firstLine="180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обучения раскрывает  содержательные  линии для обязательного изучения в 1 классе начальной школы. Содержание обучения в 1 классе завершатся перечнем универсальных учебных действий (УУД) — познавательных, коммуникативных и регулятивных, которые возможно формировать средствами  учебного  предмета  «Окружающий  мир» с   учётом   возрастных особенностей   младших   школьников. В первом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С учётом того, что выполнение правил совместной деятельности строится на интеграции регулятивных (определенные волевые усилия, </w:t>
      </w:r>
      <w:proofErr w:type="spellStart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саморегуляция</w:t>
      </w:r>
      <w:proofErr w:type="spellEnd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, самоконтроль, проявление терпения и доброжелательности при налаживании отношений) и коммуникативных (способность вербальными средствами устанавливать взаимоотношения) универсальных учебных действий, их перечень дан в специальном разделе — «Совместная деятельность».</w:t>
      </w:r>
    </w:p>
    <w:p w:rsidR="00280DBC" w:rsidRPr="00C1551B" w:rsidRDefault="0014150F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C1551B">
        <w:rPr>
          <w:lang w:val="ru-RU"/>
        </w:rPr>
        <w:tab/>
      </w: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Планируемые результаты включают личностные, </w:t>
      </w:r>
      <w:proofErr w:type="spellStart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 результаты за период обучения, а также предметные достижения младшего школьника за первый год обучения в начальной школе. </w:t>
      </w:r>
      <w:r w:rsidRPr="00C1551B">
        <w:rPr>
          <w:lang w:val="ru-RU"/>
        </w:rPr>
        <w:tab/>
      </w: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В тематическом планировании описывается программное содержание по всем разделам содержания обучения 1 класса, а также раскрываются методы и формы организации обучения и характеристика деятельностей, которые целесообразно использовать при изучении той или иной программной темы. </w:t>
      </w:r>
      <w:r w:rsidRPr="00C1551B">
        <w:rPr>
          <w:lang w:val="ru-RU"/>
        </w:rPr>
        <w:tab/>
      </w: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Представлены также способы организации дифференцированного обучения.</w:t>
      </w:r>
    </w:p>
    <w:p w:rsidR="00280DBC" w:rsidRPr="00C1551B" w:rsidRDefault="0014150F">
      <w:pPr>
        <w:autoSpaceDE w:val="0"/>
        <w:autoSpaceDN w:val="0"/>
        <w:spacing w:before="70" w:after="0" w:line="281" w:lineRule="auto"/>
        <w:ind w:right="432" w:firstLine="180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по предмету «Окружающий мир» на уровне 1 класса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Примерной программы воспитания, а также с учётом историко-культурного  стандарта.</w:t>
      </w:r>
    </w:p>
    <w:p w:rsidR="00280DBC" w:rsidRPr="00C1551B" w:rsidRDefault="0014150F">
      <w:pPr>
        <w:autoSpaceDE w:val="0"/>
        <w:autoSpaceDN w:val="0"/>
        <w:spacing w:before="72" w:after="0" w:line="271" w:lineRule="auto"/>
        <w:ind w:right="288" w:firstLine="180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детей младшего школьного возраста и направлено на достижение следующих целей:</w:t>
      </w:r>
    </w:p>
    <w:p w:rsidR="00280DBC" w:rsidRPr="00C1551B" w:rsidRDefault="0014150F">
      <w:pPr>
        <w:autoSpaceDE w:val="0"/>
        <w:autoSpaceDN w:val="0"/>
        <w:spacing w:before="178" w:after="0"/>
        <w:ind w:left="420" w:right="288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 этических понятий, представленных в содержании данного учебного предмета; </w:t>
      </w:r>
    </w:p>
    <w:p w:rsidR="00280DBC" w:rsidRPr="00C1551B" w:rsidRDefault="0014150F">
      <w:pPr>
        <w:autoSpaceDE w:val="0"/>
        <w:autoSpaceDN w:val="0"/>
        <w:spacing w:before="190" w:after="0"/>
        <w:ind w:left="420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развитие умений  и  навыков  применять  полученные  знания в реальной  учебной  и жизненной  практике,  связанной 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 </w:t>
      </w:r>
    </w:p>
    <w:p w:rsidR="00280DBC" w:rsidRPr="00C1551B" w:rsidRDefault="0014150F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—  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младшими школьниками мирового</w:t>
      </w:r>
    </w:p>
    <w:p w:rsidR="00280DBC" w:rsidRPr="00C1551B" w:rsidRDefault="00280DBC">
      <w:pPr>
        <w:rPr>
          <w:lang w:val="ru-RU"/>
        </w:rPr>
        <w:sectPr w:rsidR="00280DBC" w:rsidRPr="00C1551B">
          <w:pgSz w:w="11900" w:h="16840"/>
          <w:pgMar w:top="298" w:right="650" w:bottom="4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80DBC" w:rsidRPr="00C1551B" w:rsidRDefault="00280DBC">
      <w:pPr>
        <w:autoSpaceDE w:val="0"/>
        <w:autoSpaceDN w:val="0"/>
        <w:spacing w:after="66" w:line="220" w:lineRule="exact"/>
        <w:rPr>
          <w:lang w:val="ru-RU"/>
        </w:rPr>
      </w:pPr>
    </w:p>
    <w:p w:rsidR="00280DBC" w:rsidRPr="00C1551B" w:rsidRDefault="0014150F">
      <w:pPr>
        <w:autoSpaceDE w:val="0"/>
        <w:autoSpaceDN w:val="0"/>
        <w:spacing w:after="0" w:line="262" w:lineRule="auto"/>
        <w:ind w:left="420" w:right="432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культурного опыта по созданию общечеловеческих ценностей, законов и правил построения взаимоотношений в социуме; обогащение духовного богатства обучающихся; </w:t>
      </w:r>
    </w:p>
    <w:p w:rsidR="00280DBC" w:rsidRPr="00C1551B" w:rsidRDefault="0014150F">
      <w:pPr>
        <w:autoSpaceDE w:val="0"/>
        <w:autoSpaceDN w:val="0"/>
        <w:spacing w:before="190" w:after="0" w:line="281" w:lineRule="auto"/>
        <w:ind w:left="420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— 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становление навыков повседневного проявления культуры общения, гуманного отношения к людям,  уважительного  отношения  к их взглядам, мнению и индивидуальности</w:t>
      </w:r>
    </w:p>
    <w:p w:rsidR="00280DBC" w:rsidRPr="00C1551B" w:rsidRDefault="0014150F">
      <w:pPr>
        <w:autoSpaceDE w:val="0"/>
        <w:autoSpaceDN w:val="0"/>
        <w:spacing w:before="178" w:after="0" w:line="286" w:lineRule="auto"/>
        <w:ind w:firstLine="180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«Человек и природа»,«Человек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 Отбор содержания курса«Окружающий мир» осуществлён на основе следующих ведущих идей:</w:t>
      </w:r>
    </w:p>
    <w:p w:rsidR="00280DBC" w:rsidRPr="00C1551B" w:rsidRDefault="0014150F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раскрытие роли человека в природе и обществе; </w:t>
      </w:r>
    </w:p>
    <w:p w:rsidR="00280DBC" w:rsidRDefault="0014150F">
      <w:pPr>
        <w:autoSpaceDE w:val="0"/>
        <w:autoSpaceDN w:val="0"/>
        <w:spacing w:before="190" w:after="0" w:line="271" w:lineRule="auto"/>
        <w:ind w:left="420" w:right="432"/>
        <w:rPr>
          <w:rFonts w:ascii="Times New Roman" w:eastAsia="Times New Roman" w:hAnsi="Times New Roman"/>
          <w:color w:val="000000"/>
          <w:sz w:val="24"/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—  освоение общечеловеческих ценностей взаимодействия в системах «Человек и природа»,«Человек и общество», «Человек и другие люди», «Человек и его самость», «Человек и познание».</w:t>
      </w:r>
    </w:p>
    <w:p w:rsidR="00C1551B" w:rsidRPr="00C1551B" w:rsidRDefault="00C1551B" w:rsidP="00C1551B">
      <w:pPr>
        <w:pStyle w:val="Default"/>
      </w:pPr>
      <w:r w:rsidRPr="00C1551B">
        <w:rPr>
          <w:b/>
          <w:bCs/>
        </w:rPr>
        <w:t xml:space="preserve">Формы учёта рабочей программы воспитания в рабочей программе по окружающему миру </w:t>
      </w:r>
    </w:p>
    <w:p w:rsidR="00C1551B" w:rsidRPr="00C1551B" w:rsidRDefault="00C1551B" w:rsidP="00C1551B">
      <w:pPr>
        <w:pStyle w:val="Default"/>
      </w:pPr>
      <w:r w:rsidRPr="00C1551B">
        <w:t xml:space="preserve">Рабочая программа воспитания МБОУ Россошанской ООШ </w:t>
      </w:r>
      <w:proofErr w:type="gramStart"/>
      <w:r w:rsidRPr="00C1551B">
        <w:t>реализуется</w:t>
      </w:r>
      <w:proofErr w:type="gramEnd"/>
      <w:r w:rsidRPr="00C1551B">
        <w:t xml:space="preserve"> в том числе и через использование воспитательного потенциала уроков окружающему миру. Эта работа осуществляется в следующих формах: </w:t>
      </w:r>
    </w:p>
    <w:p w:rsidR="00C1551B" w:rsidRPr="00C1551B" w:rsidRDefault="00C1551B" w:rsidP="00C1551B">
      <w:pPr>
        <w:pStyle w:val="Default"/>
        <w:spacing w:after="51"/>
      </w:pPr>
      <w:r w:rsidRPr="00C1551B">
        <w:t xml:space="preserve"> Побуждение </w:t>
      </w:r>
      <w:proofErr w:type="gramStart"/>
      <w:r w:rsidRPr="00C1551B">
        <w:t>обучающихся</w:t>
      </w:r>
      <w:proofErr w:type="gramEnd"/>
      <w:r w:rsidRPr="00C1551B">
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 </w:t>
      </w:r>
    </w:p>
    <w:p w:rsidR="00C1551B" w:rsidRPr="00C1551B" w:rsidRDefault="00C1551B" w:rsidP="00C1551B">
      <w:pPr>
        <w:pStyle w:val="Default"/>
        <w:spacing w:after="51"/>
      </w:pPr>
      <w:r w:rsidRPr="00C1551B">
        <w:t xml:space="preserve"> Привлечение внимания обучающихся к ценностному аспекту изучаемых на уроках предметов, явлений, событий </w:t>
      </w:r>
      <w:proofErr w:type="gramStart"/>
      <w:r w:rsidRPr="00C1551B">
        <w:t>через</w:t>
      </w:r>
      <w:proofErr w:type="gramEnd"/>
      <w:r w:rsidRPr="00C1551B">
        <w:t xml:space="preserve">: </w:t>
      </w:r>
    </w:p>
    <w:p w:rsidR="00C1551B" w:rsidRPr="00C1551B" w:rsidRDefault="00C1551B" w:rsidP="00C1551B">
      <w:pPr>
        <w:pStyle w:val="Default"/>
      </w:pPr>
      <w:r w:rsidRPr="00C1551B">
        <w:t xml:space="preserve"> демонстрацию </w:t>
      </w:r>
      <w:proofErr w:type="gramStart"/>
      <w:r w:rsidRPr="00C1551B">
        <w:t>обучающимся</w:t>
      </w:r>
      <w:proofErr w:type="gramEnd"/>
      <w:r w:rsidRPr="00C1551B">
        <w:t xml:space="preserve"> примеров ответственного, гражданского поведения, проявления человеколюбия и добросердечности </w:t>
      </w:r>
    </w:p>
    <w:p w:rsidR="00C1551B" w:rsidRPr="00C1551B" w:rsidRDefault="00C1551B" w:rsidP="00C1551B">
      <w:pPr>
        <w:pStyle w:val="Default"/>
      </w:pPr>
    </w:p>
    <w:p w:rsidR="00C1551B" w:rsidRPr="00C1551B" w:rsidRDefault="00C1551B" w:rsidP="00C1551B">
      <w:pPr>
        <w:pStyle w:val="Default"/>
      </w:pPr>
      <w:r w:rsidRPr="00C1551B">
        <w:t xml:space="preserve">— обращение внимания на нравственные аспекты научных открытий, которые изучаются в данный момент на уроке; на ярких деятелей культуры, ученых, политиков, связанных с изучаемыми в данный момент темами, на тот вклад, который они внесли в развитие нашей страны и мира, на достойные подражания примеры их жизни, на мотивы их поступков; </w:t>
      </w:r>
    </w:p>
    <w:p w:rsidR="00C1551B" w:rsidRPr="00C1551B" w:rsidRDefault="00C1551B" w:rsidP="00C1551B">
      <w:pPr>
        <w:pStyle w:val="Default"/>
      </w:pPr>
      <w:r w:rsidRPr="00C1551B">
        <w:t xml:space="preserve">— использование на уроках информации, затрагивающей важные социальные, нравственные, этические вопросы </w:t>
      </w:r>
    </w:p>
    <w:p w:rsidR="00C1551B" w:rsidRPr="00C1551B" w:rsidRDefault="00C1551B" w:rsidP="00C1551B">
      <w:pPr>
        <w:pStyle w:val="Default"/>
        <w:spacing w:after="57"/>
      </w:pPr>
      <w:r w:rsidRPr="00C1551B">
        <w:t xml:space="preserve"> 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текстов для чтения, проблемных ситуаций для обсуждения в классе </w:t>
      </w:r>
    </w:p>
    <w:p w:rsidR="00C1551B" w:rsidRPr="00C1551B" w:rsidRDefault="00C1551B" w:rsidP="00C1551B">
      <w:pPr>
        <w:pStyle w:val="Default"/>
        <w:spacing w:after="57"/>
      </w:pPr>
      <w:r w:rsidRPr="00C1551B">
        <w:t xml:space="preserve"> Инициирование обсуждений, высказываний своего мнения, выработки своего личностного отношения к изучаемым событиям, явлениям, лицам. </w:t>
      </w:r>
    </w:p>
    <w:p w:rsidR="00C1551B" w:rsidRPr="00C1551B" w:rsidRDefault="00C1551B" w:rsidP="00C1551B">
      <w:pPr>
        <w:pStyle w:val="Default"/>
        <w:spacing w:after="57"/>
      </w:pPr>
      <w:r w:rsidRPr="00C1551B">
        <w:t xml:space="preserve"> 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 </w:t>
      </w:r>
    </w:p>
    <w:p w:rsidR="00C1551B" w:rsidRPr="00C1551B" w:rsidRDefault="00C1551B" w:rsidP="00C1551B">
      <w:pPr>
        <w:pStyle w:val="Default"/>
        <w:spacing w:after="57"/>
      </w:pPr>
      <w:r w:rsidRPr="00C1551B">
        <w:t xml:space="preserve"> Применение на уроке интерактивных форм работы, стимулирующих познавательную мотивацию обучающихся. </w:t>
      </w:r>
    </w:p>
    <w:p w:rsidR="00C1551B" w:rsidRPr="00C1551B" w:rsidRDefault="00C1551B" w:rsidP="00C1551B">
      <w:pPr>
        <w:pStyle w:val="Default"/>
        <w:spacing w:after="57"/>
      </w:pPr>
      <w:r w:rsidRPr="00C1551B">
        <w:lastRenderedPageBreak/>
        <w:t xml:space="preserve"> Применение групповой работы или работы в парах, которые способствуют развитию навыков командной работы и взаимодействию с другими обучающимися. </w:t>
      </w:r>
    </w:p>
    <w:p w:rsidR="00C1551B" w:rsidRPr="00C1551B" w:rsidRDefault="00C1551B" w:rsidP="00C1551B">
      <w:pPr>
        <w:pStyle w:val="Default"/>
        <w:spacing w:after="57"/>
      </w:pPr>
      <w:r w:rsidRPr="00C1551B">
        <w:t> Выбор и использование на уроках методов, методик, технологий</w:t>
      </w:r>
      <w:proofErr w:type="gramStart"/>
      <w:r w:rsidRPr="00C1551B">
        <w:t xml:space="preserve"> ,</w:t>
      </w:r>
      <w:proofErr w:type="gramEnd"/>
      <w:r w:rsidRPr="00C1551B">
        <w:t xml:space="preserve"> оказывающих воспитательное воздействие на личность в соответствии с воспитательным идеалом, целью и задачами воспитания. </w:t>
      </w:r>
    </w:p>
    <w:p w:rsidR="00C1551B" w:rsidRPr="00C1551B" w:rsidRDefault="00C1551B" w:rsidP="00C1551B">
      <w:pPr>
        <w:pStyle w:val="Default"/>
        <w:spacing w:after="57"/>
      </w:pPr>
      <w:proofErr w:type="gramStart"/>
      <w:r w:rsidRPr="00C1551B">
        <w:t xml:space="preserve"> Инициирование и поддержка исследовательской деятельности школьников в форме включения в урок различных исследовательских заданий, что дает возможность 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зрения. </w:t>
      </w:r>
      <w:proofErr w:type="gramEnd"/>
    </w:p>
    <w:p w:rsidR="00C1551B" w:rsidRPr="00C1551B" w:rsidRDefault="00C1551B" w:rsidP="00C1551B">
      <w:pPr>
        <w:pStyle w:val="Default"/>
      </w:pPr>
      <w:r w:rsidRPr="00C1551B">
        <w:t xml:space="preserve"> Установление уважительных, доверительных, неформальных отношений между учителем и учениками, создание на уроках эмоционально-комфортной среды. </w:t>
      </w:r>
    </w:p>
    <w:p w:rsidR="00C1551B" w:rsidRPr="00C1551B" w:rsidRDefault="00C1551B">
      <w:pPr>
        <w:autoSpaceDE w:val="0"/>
        <w:autoSpaceDN w:val="0"/>
        <w:spacing w:before="190" w:after="0" w:line="271" w:lineRule="auto"/>
        <w:ind w:left="420" w:right="432"/>
        <w:rPr>
          <w:sz w:val="24"/>
          <w:szCs w:val="24"/>
          <w:lang w:val="ru-RU"/>
        </w:rPr>
      </w:pPr>
    </w:p>
    <w:p w:rsidR="00280DBC" w:rsidRPr="00C1551B" w:rsidRDefault="0014150F">
      <w:pPr>
        <w:tabs>
          <w:tab w:val="left" w:pos="180"/>
        </w:tabs>
        <w:autoSpaceDE w:val="0"/>
        <w:autoSpaceDN w:val="0"/>
        <w:spacing w:before="178" w:after="0" w:line="262" w:lineRule="auto"/>
        <w:ind w:right="288"/>
        <w:rPr>
          <w:lang w:val="ru-RU"/>
        </w:rPr>
      </w:pPr>
      <w:r w:rsidRPr="00C1551B">
        <w:rPr>
          <w:lang w:val="ru-RU"/>
        </w:rPr>
        <w:tab/>
      </w: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Общее число часов, отведённых на изучение курса «Окружающий мир» в 1 классе составляет 66 часов (два часа в неделю).</w:t>
      </w:r>
    </w:p>
    <w:p w:rsidR="00280DBC" w:rsidRPr="00C1551B" w:rsidRDefault="00280DBC">
      <w:pPr>
        <w:rPr>
          <w:lang w:val="ru-RU"/>
        </w:rPr>
        <w:sectPr w:rsidR="00280DBC" w:rsidRPr="00C1551B">
          <w:pgSz w:w="11900" w:h="16840"/>
          <w:pgMar w:top="286" w:right="766" w:bottom="1440" w:left="666" w:header="720" w:footer="720" w:gutter="0"/>
          <w:cols w:space="720" w:equalWidth="0">
            <w:col w:w="10468" w:space="0"/>
          </w:cols>
          <w:docGrid w:linePitch="360"/>
        </w:sectPr>
      </w:pPr>
    </w:p>
    <w:p w:rsidR="00280DBC" w:rsidRPr="00C1551B" w:rsidRDefault="00280DBC">
      <w:pPr>
        <w:autoSpaceDE w:val="0"/>
        <w:autoSpaceDN w:val="0"/>
        <w:spacing w:after="78" w:line="220" w:lineRule="exact"/>
        <w:rPr>
          <w:lang w:val="ru-RU"/>
        </w:rPr>
      </w:pPr>
    </w:p>
    <w:p w:rsidR="00280DBC" w:rsidRPr="00C1551B" w:rsidRDefault="0014150F">
      <w:pPr>
        <w:autoSpaceDE w:val="0"/>
        <w:autoSpaceDN w:val="0"/>
        <w:spacing w:after="0" w:line="230" w:lineRule="auto"/>
        <w:rPr>
          <w:lang w:val="ru-RU"/>
        </w:rPr>
      </w:pPr>
      <w:r w:rsidRPr="00C1551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280DBC" w:rsidRPr="00C1551B" w:rsidRDefault="0014150F">
      <w:pPr>
        <w:tabs>
          <w:tab w:val="left" w:pos="180"/>
        </w:tabs>
        <w:autoSpaceDE w:val="0"/>
        <w:autoSpaceDN w:val="0"/>
        <w:spacing w:before="346" w:after="0" w:line="281" w:lineRule="auto"/>
        <w:rPr>
          <w:lang w:val="ru-RU"/>
        </w:rPr>
      </w:pPr>
      <w:r w:rsidRPr="00C1551B">
        <w:rPr>
          <w:lang w:val="ru-RU"/>
        </w:rPr>
        <w:tab/>
      </w:r>
      <w:r w:rsidRPr="00C1551B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Человек и общество </w:t>
      </w:r>
      <w:r w:rsidRPr="00C1551B">
        <w:rPr>
          <w:lang w:val="ru-RU"/>
        </w:rPr>
        <w:br/>
      </w:r>
      <w:r w:rsidRPr="00C1551B">
        <w:rPr>
          <w:lang w:val="ru-RU"/>
        </w:rPr>
        <w:tab/>
      </w: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 Совместная </w:t>
      </w:r>
      <w:r w:rsidRPr="00C1551B">
        <w:rPr>
          <w:lang w:val="ru-RU"/>
        </w:rPr>
        <w:br/>
      </w: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деятельность с одноклассниками — учёба, игры, отдых. Рабочее место школьника: удобное </w:t>
      </w:r>
      <w:r w:rsidRPr="00C1551B">
        <w:rPr>
          <w:lang w:val="ru-RU"/>
        </w:rPr>
        <w:br/>
      </w: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размещение учебных материалов и учебного оборудования; поза; освещение рабочего места. Правила безопасной работы на учебном месте. Режим труда и отдыха.</w:t>
      </w:r>
    </w:p>
    <w:p w:rsidR="00280DBC" w:rsidRPr="00C1551B" w:rsidRDefault="0014150F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C1551B">
        <w:rPr>
          <w:lang w:val="ru-RU"/>
        </w:rPr>
        <w:tab/>
      </w: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Семья.  Моя семья в прошлом и настоящем.  Имена и фамилии членов семьи, их профессии. Взаимоотношения и взаимопомощь в семье.  Совместный труд и отдых.  Домашний адрес.</w:t>
      </w:r>
    </w:p>
    <w:p w:rsidR="00280DBC" w:rsidRPr="00C1551B" w:rsidRDefault="0014150F">
      <w:pPr>
        <w:autoSpaceDE w:val="0"/>
        <w:autoSpaceDN w:val="0"/>
        <w:spacing w:before="72" w:after="0"/>
        <w:ind w:firstLine="180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Россия — наша Родина. Москва —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 Ценность и красота рукотворного  мира.    Правила поведения в социуме.</w:t>
      </w:r>
    </w:p>
    <w:p w:rsidR="00280DBC" w:rsidRPr="00C1551B" w:rsidRDefault="0014150F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C1551B">
        <w:rPr>
          <w:lang w:val="ru-RU"/>
        </w:rPr>
        <w:tab/>
      </w:r>
      <w:r w:rsidRPr="00C1551B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Человек и природа </w:t>
      </w:r>
      <w:r w:rsidRPr="00C1551B">
        <w:rPr>
          <w:lang w:val="ru-RU"/>
        </w:rPr>
        <w:br/>
      </w:r>
      <w:r w:rsidRPr="00C1551B">
        <w:rPr>
          <w:lang w:val="ru-RU"/>
        </w:rPr>
        <w:tab/>
      </w: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Природа —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 Сезонные изменения в природе.  Взаимосвязи между человеком и природой.  Правила нравственного и безопасного поведения в природе.</w:t>
      </w:r>
    </w:p>
    <w:p w:rsidR="00280DBC" w:rsidRPr="00C1551B" w:rsidRDefault="0014150F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 Комнатные растения, правила содержания и ухода.</w:t>
      </w:r>
    </w:p>
    <w:p w:rsidR="00280DBC" w:rsidRPr="00C1551B" w:rsidRDefault="0014150F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C1551B">
        <w:rPr>
          <w:lang w:val="ru-RU"/>
        </w:rPr>
        <w:tab/>
      </w: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Мир животных Разные группы животных (звери, насекомые, птицы, рыбы и др.</w:t>
      </w:r>
      <w:proofErr w:type="gramStart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 )</w:t>
      </w:r>
      <w:proofErr w:type="gramEnd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. Домашние и дикие животные (различия в условиях жизни). Забота о домашних питомцах.</w:t>
      </w:r>
    </w:p>
    <w:p w:rsidR="00280DBC" w:rsidRPr="00C1551B" w:rsidRDefault="0014150F">
      <w:pPr>
        <w:autoSpaceDE w:val="0"/>
        <w:autoSpaceDN w:val="0"/>
        <w:spacing w:before="70" w:after="0" w:line="262" w:lineRule="auto"/>
        <w:ind w:left="180" w:right="144"/>
        <w:rPr>
          <w:lang w:val="ru-RU"/>
        </w:rPr>
      </w:pPr>
      <w:r w:rsidRPr="00C1551B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Правила безопасной жизни </w:t>
      </w:r>
      <w:r w:rsidRPr="00C1551B">
        <w:rPr>
          <w:lang w:val="ru-RU"/>
        </w:rPr>
        <w:br/>
      </w: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Понимание необходимости соблюдения режима дня, правил здорового питания и личной гигиены. </w:t>
      </w:r>
    </w:p>
    <w:p w:rsidR="00280DBC" w:rsidRPr="00C1551B" w:rsidRDefault="0014150F">
      <w:pPr>
        <w:autoSpaceDE w:val="0"/>
        <w:autoSpaceDN w:val="0"/>
        <w:spacing w:before="70" w:after="0" w:line="230" w:lineRule="auto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Правила безопасности в быту: пользование бытовыми электроприборами, газовыми плитами.</w:t>
      </w:r>
    </w:p>
    <w:p w:rsidR="00280DBC" w:rsidRPr="00C1551B" w:rsidRDefault="0014150F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C1551B">
        <w:rPr>
          <w:lang w:val="ru-RU"/>
        </w:rPr>
        <w:tab/>
      </w: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280DBC" w:rsidRPr="00C1551B" w:rsidRDefault="0014150F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lang w:val="ru-RU"/>
        </w:rPr>
      </w:pPr>
      <w:r w:rsidRPr="00C1551B">
        <w:rPr>
          <w:lang w:val="ru-RU"/>
        </w:rPr>
        <w:tab/>
      </w: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Безопасность в сети Интернет (электронный дневник и электронные ресурсы школы) в условиях контролируемого доступа в Интернет.</w:t>
      </w:r>
    </w:p>
    <w:p w:rsidR="00280DBC" w:rsidRPr="00C1551B" w:rsidRDefault="0014150F">
      <w:pPr>
        <w:autoSpaceDE w:val="0"/>
        <w:autoSpaceDN w:val="0"/>
        <w:spacing w:before="192" w:after="0" w:line="262" w:lineRule="auto"/>
        <w:ind w:left="180" w:right="3456"/>
        <w:rPr>
          <w:lang w:val="ru-RU"/>
        </w:rPr>
      </w:pPr>
      <w:r w:rsidRPr="00C1551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Универсальные учебные действия (пропедевтический уровень) </w:t>
      </w:r>
      <w:r w:rsidRPr="00C1551B">
        <w:rPr>
          <w:rFonts w:ascii="Times New Roman" w:eastAsia="Times New Roman" w:hAnsi="Times New Roman"/>
          <w:i/>
          <w:color w:val="000000"/>
          <w:sz w:val="24"/>
          <w:lang w:val="ru-RU"/>
        </w:rPr>
        <w:t>Познавательные универсальные учебные действия:</w:t>
      </w:r>
    </w:p>
    <w:p w:rsidR="00280DBC" w:rsidRPr="00C1551B" w:rsidRDefault="0014150F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280DBC" w:rsidRPr="00C1551B" w:rsidRDefault="0014150F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изученного</w:t>
      </w:r>
      <w:proofErr w:type="gramEnd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</w:p>
    <w:p w:rsidR="00280DBC" w:rsidRPr="00C1551B" w:rsidRDefault="0014150F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 лиственных и хвойных растений, сравнивать их, устанавливать различия во внешнем виде.</w:t>
      </w:r>
    </w:p>
    <w:p w:rsidR="00280DBC" w:rsidRPr="00C1551B" w:rsidRDefault="0014150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C1551B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информацией:</w:t>
      </w:r>
    </w:p>
    <w:p w:rsidR="00280DBC" w:rsidRPr="00C1551B" w:rsidRDefault="0014150F">
      <w:pPr>
        <w:autoSpaceDE w:val="0"/>
        <w:autoSpaceDN w:val="0"/>
        <w:spacing w:before="178" w:after="0" w:line="262" w:lineRule="auto"/>
        <w:ind w:left="420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понимать, что информация может быть представлена в разной форме — текста, иллюстраций, видео, таблицы; </w:t>
      </w:r>
    </w:p>
    <w:p w:rsidR="00280DBC" w:rsidRPr="00C1551B" w:rsidRDefault="00280DBC">
      <w:pPr>
        <w:rPr>
          <w:lang w:val="ru-RU"/>
        </w:rPr>
        <w:sectPr w:rsidR="00280DBC" w:rsidRPr="00C1551B">
          <w:pgSz w:w="11900" w:h="16840"/>
          <w:pgMar w:top="298" w:right="650" w:bottom="4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80DBC" w:rsidRPr="00C1551B" w:rsidRDefault="00280DBC">
      <w:pPr>
        <w:autoSpaceDE w:val="0"/>
        <w:autoSpaceDN w:val="0"/>
        <w:spacing w:after="108" w:line="220" w:lineRule="exact"/>
        <w:rPr>
          <w:lang w:val="ru-RU"/>
        </w:rPr>
      </w:pPr>
    </w:p>
    <w:p w:rsidR="00280DBC" w:rsidRPr="00C1551B" w:rsidRDefault="0014150F">
      <w:pPr>
        <w:autoSpaceDE w:val="0"/>
        <w:autoSpaceDN w:val="0"/>
        <w:spacing w:after="0" w:line="230" w:lineRule="auto"/>
        <w:ind w:left="240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—  соотносить иллюстрацию явления (объекта, предмета) с его названием.</w:t>
      </w:r>
    </w:p>
    <w:p w:rsidR="00280DBC" w:rsidRPr="00C1551B" w:rsidRDefault="0014150F">
      <w:pPr>
        <w:autoSpaceDE w:val="0"/>
        <w:autoSpaceDN w:val="0"/>
        <w:spacing w:before="178" w:after="0" w:line="230" w:lineRule="auto"/>
        <w:rPr>
          <w:lang w:val="ru-RU"/>
        </w:rPr>
      </w:pPr>
      <w:r w:rsidRPr="00C1551B">
        <w:rPr>
          <w:rFonts w:ascii="Times New Roman" w:eastAsia="Times New Roman" w:hAnsi="Times New Roman"/>
          <w:i/>
          <w:color w:val="000000"/>
          <w:sz w:val="24"/>
          <w:lang w:val="ru-RU"/>
        </w:rPr>
        <w:t>Коммуникативные универсальные учебные действия:</w:t>
      </w:r>
    </w:p>
    <w:p w:rsidR="00280DBC" w:rsidRPr="00C1551B" w:rsidRDefault="0014150F">
      <w:pPr>
        <w:autoSpaceDE w:val="0"/>
        <w:autoSpaceDN w:val="0"/>
        <w:spacing w:before="178" w:after="0" w:line="262" w:lineRule="auto"/>
        <w:ind w:left="240" w:right="288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от</w:t>
      </w:r>
      <w:proofErr w:type="gramEnd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 носиться к разным мнениям; </w:t>
      </w:r>
    </w:p>
    <w:p w:rsidR="00280DBC" w:rsidRPr="00C1551B" w:rsidRDefault="0014150F">
      <w:pPr>
        <w:autoSpaceDE w:val="0"/>
        <w:autoSpaceDN w:val="0"/>
        <w:spacing w:before="190" w:after="0" w:line="262" w:lineRule="auto"/>
        <w:ind w:left="240" w:right="1008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280DBC" w:rsidRPr="00C1551B" w:rsidRDefault="0014150F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соотносить  предметы   декоративно-прикладного   искусства с принадлежностью народу РФ, описывать предмет по предложенному плану; </w:t>
      </w:r>
    </w:p>
    <w:p w:rsidR="00280DBC" w:rsidRPr="00C1551B" w:rsidRDefault="0014150F">
      <w:pPr>
        <w:autoSpaceDE w:val="0"/>
        <w:autoSpaceDN w:val="0"/>
        <w:spacing w:before="192" w:after="0" w:line="262" w:lineRule="auto"/>
        <w:ind w:left="240" w:right="432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описывать по предложенному плану время года, передавать в рассказе своё отношение к природным явлениям; </w:t>
      </w:r>
    </w:p>
    <w:p w:rsidR="00280DBC" w:rsidRPr="00C1551B" w:rsidRDefault="0014150F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—  сравнивать домашних и диких животных, объяснять, чем они различаются.</w:t>
      </w:r>
    </w:p>
    <w:p w:rsidR="00280DBC" w:rsidRPr="00C1551B" w:rsidRDefault="0014150F">
      <w:pPr>
        <w:autoSpaceDE w:val="0"/>
        <w:autoSpaceDN w:val="0"/>
        <w:spacing w:before="178" w:after="0" w:line="230" w:lineRule="auto"/>
        <w:rPr>
          <w:lang w:val="ru-RU"/>
        </w:rPr>
      </w:pPr>
      <w:r w:rsidRPr="00C1551B">
        <w:rPr>
          <w:rFonts w:ascii="Times New Roman" w:eastAsia="Times New Roman" w:hAnsi="Times New Roman"/>
          <w:i/>
          <w:color w:val="000000"/>
          <w:sz w:val="24"/>
          <w:lang w:val="ru-RU"/>
        </w:rPr>
        <w:t>Регулятивные универсальные учебные действия:</w:t>
      </w:r>
    </w:p>
    <w:p w:rsidR="00280DBC" w:rsidRPr="00C1551B" w:rsidRDefault="0014150F">
      <w:pPr>
        <w:autoSpaceDE w:val="0"/>
        <w:autoSpaceDN w:val="0"/>
        <w:spacing w:before="178" w:after="0" w:line="271" w:lineRule="auto"/>
        <w:ind w:left="240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280DBC" w:rsidRPr="00C1551B" w:rsidRDefault="0014150F">
      <w:pPr>
        <w:autoSpaceDE w:val="0"/>
        <w:autoSpaceDN w:val="0"/>
        <w:spacing w:before="190" w:after="0" w:line="262" w:lineRule="auto"/>
        <w:ind w:left="240" w:right="144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выполнение правил безопасного поведения на дорогах и улицах другими детьми, выполнять самооценку; </w:t>
      </w:r>
    </w:p>
    <w:p w:rsidR="00280DBC" w:rsidRPr="00C1551B" w:rsidRDefault="0014150F">
      <w:pPr>
        <w:autoSpaceDE w:val="0"/>
        <w:autoSpaceDN w:val="0"/>
        <w:spacing w:before="190" w:after="0" w:line="271" w:lineRule="auto"/>
        <w:ind w:left="240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 и газовыми приборами.</w:t>
      </w:r>
    </w:p>
    <w:p w:rsidR="00280DBC" w:rsidRPr="00C1551B" w:rsidRDefault="0014150F">
      <w:pPr>
        <w:autoSpaceDE w:val="0"/>
        <w:autoSpaceDN w:val="0"/>
        <w:spacing w:before="178" w:after="0" w:line="230" w:lineRule="auto"/>
        <w:rPr>
          <w:lang w:val="ru-RU"/>
        </w:rPr>
      </w:pPr>
      <w:r w:rsidRPr="00C1551B">
        <w:rPr>
          <w:rFonts w:ascii="Times New Roman" w:eastAsia="Times New Roman" w:hAnsi="Times New Roman"/>
          <w:i/>
          <w:color w:val="000000"/>
          <w:sz w:val="24"/>
          <w:lang w:val="ru-RU"/>
        </w:rPr>
        <w:t>Совместная деятельность:</w:t>
      </w:r>
    </w:p>
    <w:p w:rsidR="00280DBC" w:rsidRPr="00C1551B" w:rsidRDefault="0014150F">
      <w:pPr>
        <w:autoSpaceDE w:val="0"/>
        <w:autoSpaceDN w:val="0"/>
        <w:spacing w:before="178" w:after="0" w:line="271" w:lineRule="auto"/>
        <w:ind w:left="240" w:right="432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—  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280DBC" w:rsidRPr="00C1551B" w:rsidRDefault="00280DBC">
      <w:pPr>
        <w:rPr>
          <w:lang w:val="ru-RU"/>
        </w:rPr>
        <w:sectPr w:rsidR="00280DBC" w:rsidRPr="00C1551B">
          <w:pgSz w:w="11900" w:h="16840"/>
          <w:pgMar w:top="328" w:right="796" w:bottom="1440" w:left="846" w:header="720" w:footer="720" w:gutter="0"/>
          <w:cols w:space="720" w:equalWidth="0">
            <w:col w:w="10258" w:space="0"/>
          </w:cols>
          <w:docGrid w:linePitch="360"/>
        </w:sectPr>
      </w:pPr>
    </w:p>
    <w:p w:rsidR="00280DBC" w:rsidRPr="00C1551B" w:rsidRDefault="00280DBC">
      <w:pPr>
        <w:autoSpaceDE w:val="0"/>
        <w:autoSpaceDN w:val="0"/>
        <w:spacing w:after="78" w:line="220" w:lineRule="exact"/>
        <w:rPr>
          <w:lang w:val="ru-RU"/>
        </w:rPr>
      </w:pPr>
    </w:p>
    <w:p w:rsidR="00280DBC" w:rsidRPr="00C1551B" w:rsidRDefault="0014150F">
      <w:pPr>
        <w:autoSpaceDE w:val="0"/>
        <w:autoSpaceDN w:val="0"/>
        <w:spacing w:after="0" w:line="230" w:lineRule="auto"/>
        <w:rPr>
          <w:lang w:val="ru-RU"/>
        </w:rPr>
      </w:pPr>
      <w:r w:rsidRPr="00C1551B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280DBC" w:rsidRPr="00C1551B" w:rsidRDefault="0014150F">
      <w:pPr>
        <w:tabs>
          <w:tab w:val="left" w:pos="180"/>
        </w:tabs>
        <w:autoSpaceDE w:val="0"/>
        <w:autoSpaceDN w:val="0"/>
        <w:spacing w:before="346" w:after="0" w:line="262" w:lineRule="auto"/>
        <w:ind w:right="720"/>
        <w:rPr>
          <w:lang w:val="ru-RU"/>
        </w:rPr>
      </w:pPr>
      <w:r w:rsidRPr="00C1551B">
        <w:rPr>
          <w:lang w:val="ru-RU"/>
        </w:rPr>
        <w:tab/>
      </w: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предмета "Окружающий мир" в 1 классе направлено на достижение </w:t>
      </w:r>
      <w:proofErr w:type="gramStart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обучающимися</w:t>
      </w:r>
      <w:proofErr w:type="gramEnd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 личностных, </w:t>
      </w:r>
      <w:proofErr w:type="spellStart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освоения учебного предмета.</w:t>
      </w:r>
    </w:p>
    <w:p w:rsidR="00280DBC" w:rsidRPr="00C1551B" w:rsidRDefault="0014150F">
      <w:pPr>
        <w:autoSpaceDE w:val="0"/>
        <w:autoSpaceDN w:val="0"/>
        <w:spacing w:before="226" w:after="0" w:line="230" w:lineRule="auto"/>
        <w:rPr>
          <w:lang w:val="ru-RU"/>
        </w:rPr>
      </w:pPr>
      <w:r w:rsidRPr="00C1551B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280DBC" w:rsidRPr="00C1551B" w:rsidRDefault="0014150F">
      <w:pPr>
        <w:tabs>
          <w:tab w:val="left" w:pos="180"/>
        </w:tabs>
        <w:autoSpaceDE w:val="0"/>
        <w:autoSpaceDN w:val="0"/>
        <w:spacing w:before="346" w:after="0" w:line="281" w:lineRule="auto"/>
        <w:ind w:right="720"/>
        <w:rPr>
          <w:lang w:val="ru-RU"/>
        </w:rPr>
      </w:pPr>
      <w:r w:rsidRPr="00C1551B">
        <w:rPr>
          <w:lang w:val="ru-RU"/>
        </w:rPr>
        <w:tab/>
      </w: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 </w:t>
      </w:r>
      <w:r w:rsidRPr="00C1551B">
        <w:rPr>
          <w:lang w:val="ru-RU"/>
        </w:rPr>
        <w:br/>
      </w:r>
      <w:r w:rsidRPr="00C1551B">
        <w:rPr>
          <w:lang w:val="ru-RU"/>
        </w:rPr>
        <w:tab/>
      </w:r>
      <w:r w:rsidRPr="00C1551B">
        <w:rPr>
          <w:rFonts w:ascii="Times New Roman" w:eastAsia="Times New Roman" w:hAnsi="Times New Roman"/>
          <w:b/>
          <w:color w:val="000000"/>
          <w:sz w:val="24"/>
          <w:lang w:val="ru-RU"/>
        </w:rPr>
        <w:t>Гражданско-патриотического воспитания:</w:t>
      </w:r>
    </w:p>
    <w:p w:rsidR="00280DBC" w:rsidRPr="00C1551B" w:rsidRDefault="0014150F">
      <w:pPr>
        <w:autoSpaceDE w:val="0"/>
        <w:autoSpaceDN w:val="0"/>
        <w:spacing w:before="180" w:after="0" w:line="262" w:lineRule="auto"/>
        <w:ind w:left="420" w:right="720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становление ценностного отношения к своей Родине — России; понимание особой роли многонациональной России в современном мире; </w:t>
      </w:r>
    </w:p>
    <w:p w:rsidR="00280DBC" w:rsidRPr="00C1551B" w:rsidRDefault="0014150F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280DBC" w:rsidRPr="00C1551B" w:rsidRDefault="0014150F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 </w:t>
      </w:r>
    </w:p>
    <w:p w:rsidR="00280DBC" w:rsidRPr="00C1551B" w:rsidRDefault="0014150F">
      <w:pPr>
        <w:autoSpaceDE w:val="0"/>
        <w:autoSpaceDN w:val="0"/>
        <w:spacing w:before="190" w:after="0" w:line="262" w:lineRule="auto"/>
        <w:ind w:left="420" w:right="1440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первоначальные представления о человеке как члене общества, осознание прав и ответственности человека как члена общества.</w:t>
      </w:r>
    </w:p>
    <w:p w:rsidR="00280DBC" w:rsidRPr="00C1551B" w:rsidRDefault="0014150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C1551B">
        <w:rPr>
          <w:rFonts w:ascii="Times New Roman" w:eastAsia="Times New Roman" w:hAnsi="Times New Roman"/>
          <w:b/>
          <w:color w:val="000000"/>
          <w:sz w:val="24"/>
          <w:lang w:val="ru-RU"/>
        </w:rPr>
        <w:t>Духовно-нравственного воспитания:</w:t>
      </w:r>
    </w:p>
    <w:p w:rsidR="00280DBC" w:rsidRPr="00C1551B" w:rsidRDefault="0014150F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проявление культуры общения, уважительного отношения к людям, их взглядам, признанию их индивидуальности; </w:t>
      </w:r>
    </w:p>
    <w:p w:rsidR="00280DBC" w:rsidRPr="00C1551B" w:rsidRDefault="0014150F">
      <w:pPr>
        <w:autoSpaceDE w:val="0"/>
        <w:autoSpaceDN w:val="0"/>
        <w:spacing w:before="190" w:after="0" w:line="271" w:lineRule="auto"/>
        <w:ind w:left="420" w:right="864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280DBC" w:rsidRPr="00C1551B" w:rsidRDefault="0014150F">
      <w:pPr>
        <w:autoSpaceDE w:val="0"/>
        <w:autoSpaceDN w:val="0"/>
        <w:spacing w:before="190" w:after="0" w:line="271" w:lineRule="auto"/>
        <w:ind w:left="420" w:right="576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—  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280DBC" w:rsidRPr="00C1551B" w:rsidRDefault="0014150F">
      <w:pPr>
        <w:autoSpaceDE w:val="0"/>
        <w:autoSpaceDN w:val="0"/>
        <w:spacing w:before="180" w:after="0" w:line="230" w:lineRule="auto"/>
        <w:ind w:left="180"/>
        <w:rPr>
          <w:lang w:val="ru-RU"/>
        </w:rPr>
      </w:pPr>
      <w:r w:rsidRPr="00C1551B">
        <w:rPr>
          <w:rFonts w:ascii="Times New Roman" w:eastAsia="Times New Roman" w:hAnsi="Times New Roman"/>
          <w:b/>
          <w:color w:val="000000"/>
          <w:sz w:val="24"/>
          <w:lang w:val="ru-RU"/>
        </w:rPr>
        <w:t>Эстетического воспитания:</w:t>
      </w:r>
    </w:p>
    <w:p w:rsidR="00280DBC" w:rsidRPr="00C1551B" w:rsidRDefault="0014150F">
      <w:pPr>
        <w:autoSpaceDE w:val="0"/>
        <w:autoSpaceDN w:val="0"/>
        <w:spacing w:before="178" w:after="0" w:line="271" w:lineRule="auto"/>
        <w:ind w:left="420" w:right="144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280DBC" w:rsidRPr="00C1551B" w:rsidRDefault="0014150F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—  использование полученных знаний в продуктивной и преобразующей деятельности, в разных видах художественной деятельности.</w:t>
      </w:r>
    </w:p>
    <w:p w:rsidR="00280DBC" w:rsidRPr="00C1551B" w:rsidRDefault="0014150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C1551B">
        <w:rPr>
          <w:rFonts w:ascii="Times New Roman" w:eastAsia="Times New Roman" w:hAnsi="Times New Roman"/>
          <w:b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280DBC" w:rsidRPr="00C1551B" w:rsidRDefault="0014150F">
      <w:pPr>
        <w:autoSpaceDE w:val="0"/>
        <w:autoSpaceDN w:val="0"/>
        <w:spacing w:before="178" w:after="0" w:line="271" w:lineRule="auto"/>
        <w:ind w:left="420" w:right="288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</w:t>
      </w:r>
      <w:r w:rsidRPr="00C1551B">
        <w:rPr>
          <w:lang w:val="ru-RU"/>
        </w:rPr>
        <w:br/>
      </w: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информационной); </w:t>
      </w:r>
    </w:p>
    <w:p w:rsidR="00280DBC" w:rsidRPr="00C1551B" w:rsidRDefault="0014150F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—  приобретение опыта эмоционального отношения к среде обитания, бережное отношение к физическому и психическому здоровью.</w:t>
      </w:r>
    </w:p>
    <w:p w:rsidR="00280DBC" w:rsidRPr="00C1551B" w:rsidRDefault="00280DBC">
      <w:pPr>
        <w:rPr>
          <w:lang w:val="ru-RU"/>
        </w:rPr>
        <w:sectPr w:rsidR="00280DBC" w:rsidRPr="00C1551B">
          <w:pgSz w:w="11900" w:h="16840"/>
          <w:pgMar w:top="298" w:right="648" w:bottom="450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280DBC" w:rsidRPr="00C1551B" w:rsidRDefault="00280DBC">
      <w:pPr>
        <w:autoSpaceDE w:val="0"/>
        <w:autoSpaceDN w:val="0"/>
        <w:spacing w:after="78" w:line="220" w:lineRule="exact"/>
        <w:rPr>
          <w:lang w:val="ru-RU"/>
        </w:rPr>
      </w:pPr>
    </w:p>
    <w:p w:rsidR="00280DBC" w:rsidRPr="00C1551B" w:rsidRDefault="0014150F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C1551B">
        <w:rPr>
          <w:rFonts w:ascii="Times New Roman" w:eastAsia="Times New Roman" w:hAnsi="Times New Roman"/>
          <w:b/>
          <w:color w:val="000000"/>
          <w:sz w:val="24"/>
          <w:lang w:val="ru-RU"/>
        </w:rPr>
        <w:t>Трудового воспитания:</w:t>
      </w:r>
    </w:p>
    <w:p w:rsidR="00280DBC" w:rsidRPr="00C1551B" w:rsidRDefault="0014150F">
      <w:pPr>
        <w:autoSpaceDE w:val="0"/>
        <w:autoSpaceDN w:val="0"/>
        <w:spacing w:before="178" w:after="0" w:line="271" w:lineRule="auto"/>
        <w:ind w:left="420" w:right="576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—  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280DBC" w:rsidRPr="00C1551B" w:rsidRDefault="0014150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C1551B">
        <w:rPr>
          <w:rFonts w:ascii="Times New Roman" w:eastAsia="Times New Roman" w:hAnsi="Times New Roman"/>
          <w:b/>
          <w:color w:val="000000"/>
          <w:sz w:val="24"/>
          <w:lang w:val="ru-RU"/>
        </w:rPr>
        <w:t>Экологического воспитания:</w:t>
      </w:r>
    </w:p>
    <w:p w:rsidR="00280DBC" w:rsidRPr="00C1551B" w:rsidRDefault="0014150F">
      <w:pPr>
        <w:autoSpaceDE w:val="0"/>
        <w:autoSpaceDN w:val="0"/>
        <w:spacing w:before="178" w:after="0" w:line="262" w:lineRule="auto"/>
        <w:ind w:left="420" w:right="432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—  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280DBC" w:rsidRPr="00C1551B" w:rsidRDefault="0014150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C1551B">
        <w:rPr>
          <w:rFonts w:ascii="Times New Roman" w:eastAsia="Times New Roman" w:hAnsi="Times New Roman"/>
          <w:b/>
          <w:color w:val="000000"/>
          <w:sz w:val="24"/>
          <w:lang w:val="ru-RU"/>
        </w:rPr>
        <w:t>Ценности научного познания:</w:t>
      </w:r>
    </w:p>
    <w:p w:rsidR="00280DBC" w:rsidRPr="00C1551B" w:rsidRDefault="0014150F">
      <w:pPr>
        <w:autoSpaceDE w:val="0"/>
        <w:autoSpaceDN w:val="0"/>
        <w:spacing w:before="180" w:after="0" w:line="230" w:lineRule="auto"/>
        <w:ind w:left="420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ориентация в деятельности на первоначальные представления о научной картине мира; </w:t>
      </w:r>
    </w:p>
    <w:p w:rsidR="00280DBC" w:rsidRPr="00C1551B" w:rsidRDefault="0014150F">
      <w:pPr>
        <w:autoSpaceDE w:val="0"/>
        <w:autoSpaceDN w:val="0"/>
        <w:spacing w:before="192" w:after="0" w:line="271" w:lineRule="auto"/>
        <w:ind w:left="420" w:right="576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—  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280DBC" w:rsidRPr="00C1551B" w:rsidRDefault="0014150F">
      <w:pPr>
        <w:autoSpaceDE w:val="0"/>
        <w:autoSpaceDN w:val="0"/>
        <w:spacing w:before="286" w:after="0" w:line="230" w:lineRule="auto"/>
        <w:rPr>
          <w:lang w:val="ru-RU"/>
        </w:rPr>
      </w:pPr>
      <w:r w:rsidRPr="00C1551B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280DBC" w:rsidRPr="00C1551B" w:rsidRDefault="0014150F">
      <w:pPr>
        <w:autoSpaceDE w:val="0"/>
        <w:autoSpaceDN w:val="0"/>
        <w:spacing w:before="346" w:after="0" w:line="262" w:lineRule="auto"/>
        <w:ind w:left="180" w:right="4752"/>
        <w:rPr>
          <w:lang w:val="ru-RU"/>
        </w:rPr>
      </w:pPr>
      <w:r w:rsidRPr="00C1551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Познавательныеуниверсальные учебные действия: </w:t>
      </w:r>
      <w:r w:rsidRPr="00C1551B">
        <w:rPr>
          <w:rFonts w:ascii="Times New Roman" w:eastAsia="Times New Roman" w:hAnsi="Times New Roman"/>
          <w:i/>
          <w:color w:val="000000"/>
          <w:sz w:val="24"/>
          <w:lang w:val="ru-RU"/>
        </w:rPr>
        <w:t>1)  Базовые логические действия:</w:t>
      </w:r>
    </w:p>
    <w:p w:rsidR="00280DBC" w:rsidRPr="00C1551B" w:rsidRDefault="0014150F">
      <w:pPr>
        <w:autoSpaceDE w:val="0"/>
        <w:autoSpaceDN w:val="0"/>
        <w:spacing w:before="178" w:after="0" w:line="262" w:lineRule="auto"/>
        <w:ind w:left="420" w:right="720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280DBC" w:rsidRPr="00C1551B" w:rsidRDefault="0014150F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 основе наблюдений доступных объектов окружающего мира устанавливать связи и зависимости между объектами (часть — целое; причина — следствие; изменения во времени и в пространстве); </w:t>
      </w:r>
    </w:p>
    <w:p w:rsidR="00280DBC" w:rsidRPr="00C1551B" w:rsidRDefault="0014150F">
      <w:pPr>
        <w:autoSpaceDE w:val="0"/>
        <w:autoSpaceDN w:val="0"/>
        <w:spacing w:before="190" w:after="0" w:line="262" w:lineRule="auto"/>
        <w:ind w:left="420" w:right="1296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объекты окружающего мира, устанавливать основания для сравнения, устанавливать аналогии; </w:t>
      </w:r>
    </w:p>
    <w:p w:rsidR="00280DBC" w:rsidRPr="00C1551B" w:rsidRDefault="0014150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объединять части объекта (объекты) по определённому признаку; </w:t>
      </w:r>
    </w:p>
    <w:p w:rsidR="00280DBC" w:rsidRPr="00C1551B" w:rsidRDefault="0014150F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определять существенный признак для классификации, классифицировать предложенные объекты; </w:t>
      </w:r>
    </w:p>
    <w:p w:rsidR="00280DBC" w:rsidRPr="00C1551B" w:rsidRDefault="0014150F">
      <w:pPr>
        <w:autoSpaceDE w:val="0"/>
        <w:autoSpaceDN w:val="0"/>
        <w:spacing w:before="192" w:after="0" w:line="262" w:lineRule="auto"/>
        <w:ind w:left="420" w:right="144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закономерности и противоречия в рассматриваемых фактах, данных и наблюдениях на основе предложенного алгоритма; </w:t>
      </w:r>
    </w:p>
    <w:p w:rsidR="00280DBC" w:rsidRPr="00C1551B" w:rsidRDefault="0014150F">
      <w:pPr>
        <w:autoSpaceDE w:val="0"/>
        <w:autoSpaceDN w:val="0"/>
        <w:spacing w:before="192" w:after="0" w:line="262" w:lineRule="auto"/>
        <w:ind w:left="420" w:right="576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—  выявлять недостаток информации для решения учебной (практической) задачи на основе предложенного алгоритма</w:t>
      </w:r>
    </w:p>
    <w:p w:rsidR="00280DBC" w:rsidRPr="00C1551B" w:rsidRDefault="0014150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C1551B">
        <w:rPr>
          <w:rFonts w:ascii="Times New Roman" w:eastAsia="Times New Roman" w:hAnsi="Times New Roman"/>
          <w:i/>
          <w:color w:val="000000"/>
          <w:sz w:val="24"/>
          <w:lang w:val="ru-RU"/>
        </w:rPr>
        <w:t>2)  Базовые исследовательские действия:</w:t>
      </w:r>
    </w:p>
    <w:p w:rsidR="00280DBC" w:rsidRPr="00C1551B" w:rsidRDefault="0014150F">
      <w:pPr>
        <w:autoSpaceDE w:val="0"/>
        <w:autoSpaceDN w:val="0"/>
        <w:spacing w:before="178" w:after="0" w:line="271" w:lineRule="auto"/>
        <w:ind w:left="420" w:right="576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(по предложенному и самостоятельно составленному плану или выдвинутому предположению) наблюдения, несложные опыты; проявлять интерес к экспериментам, проводимым под руководством учителя; </w:t>
      </w:r>
    </w:p>
    <w:p w:rsidR="00280DBC" w:rsidRPr="00C1551B" w:rsidRDefault="0014150F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определять разницу между реальным и желательным состоянием объекта (ситуации) на основе предложенных вопросов; </w:t>
      </w:r>
    </w:p>
    <w:p w:rsidR="00280DBC" w:rsidRPr="00C1551B" w:rsidRDefault="0014150F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280DBC" w:rsidRPr="00C1551B" w:rsidRDefault="0014150F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proofErr w:type="gramStart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—  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</w:t>
      </w:r>
      <w:proofErr w:type="gramEnd"/>
    </w:p>
    <w:p w:rsidR="00280DBC" w:rsidRPr="00C1551B" w:rsidRDefault="00280DBC">
      <w:pPr>
        <w:rPr>
          <w:lang w:val="ru-RU"/>
        </w:rPr>
        <w:sectPr w:rsidR="00280DBC" w:rsidRPr="00C1551B">
          <w:pgSz w:w="11900" w:h="16840"/>
          <w:pgMar w:top="298" w:right="650" w:bottom="32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80DBC" w:rsidRPr="00C1551B" w:rsidRDefault="00280DBC">
      <w:pPr>
        <w:autoSpaceDE w:val="0"/>
        <w:autoSpaceDN w:val="0"/>
        <w:spacing w:after="66" w:line="220" w:lineRule="exact"/>
        <w:rPr>
          <w:lang w:val="ru-RU"/>
        </w:rPr>
      </w:pPr>
    </w:p>
    <w:p w:rsidR="00280DBC" w:rsidRPr="00C1551B" w:rsidRDefault="0014150F">
      <w:pPr>
        <w:autoSpaceDE w:val="0"/>
        <w:autoSpaceDN w:val="0"/>
        <w:spacing w:after="0" w:line="230" w:lineRule="auto"/>
        <w:ind w:left="240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последствия; коллективный труд и его результаты и др.</w:t>
      </w:r>
      <w:proofErr w:type="gramStart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 )</w:t>
      </w:r>
      <w:proofErr w:type="gramEnd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</w:p>
    <w:p w:rsidR="00280DBC" w:rsidRPr="00C1551B" w:rsidRDefault="0014150F">
      <w:pPr>
        <w:autoSpaceDE w:val="0"/>
        <w:autoSpaceDN w:val="0"/>
        <w:spacing w:before="190" w:after="0" w:line="271" w:lineRule="auto"/>
        <w:ind w:left="240" w:right="720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по предложенному плану опыт, несложное исследование по установлению особенностей объекта изучения и связей между объектами (часть — целое, причина </w:t>
      </w:r>
      <w:proofErr w:type="gramStart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—с</w:t>
      </w:r>
      <w:proofErr w:type="gramEnd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ледствие); </w:t>
      </w:r>
    </w:p>
    <w:p w:rsidR="00280DBC" w:rsidRPr="00C1551B" w:rsidRDefault="0014150F">
      <w:pPr>
        <w:autoSpaceDE w:val="0"/>
        <w:autoSpaceDN w:val="0"/>
        <w:spacing w:before="190" w:after="0" w:line="262" w:lineRule="auto"/>
        <w:ind w:left="240" w:right="1152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280DBC" w:rsidRPr="00C1551B" w:rsidRDefault="0014150F">
      <w:pPr>
        <w:autoSpaceDE w:val="0"/>
        <w:autoSpaceDN w:val="0"/>
        <w:spacing w:before="178" w:after="0" w:line="230" w:lineRule="auto"/>
        <w:rPr>
          <w:lang w:val="ru-RU"/>
        </w:rPr>
      </w:pPr>
      <w:r w:rsidRPr="00C1551B">
        <w:rPr>
          <w:rFonts w:ascii="Times New Roman" w:eastAsia="Times New Roman" w:hAnsi="Times New Roman"/>
          <w:i/>
          <w:color w:val="000000"/>
          <w:sz w:val="24"/>
          <w:lang w:val="ru-RU"/>
        </w:rPr>
        <w:t>3)  Работа с информацией:</w:t>
      </w:r>
    </w:p>
    <w:p w:rsidR="00280DBC" w:rsidRPr="00C1551B" w:rsidRDefault="0014150F">
      <w:pPr>
        <w:autoSpaceDE w:val="0"/>
        <w:autoSpaceDN w:val="0"/>
        <w:spacing w:before="178" w:after="0" w:line="262" w:lineRule="auto"/>
        <w:ind w:left="240" w:right="144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различные источники для поиска информации, выбирать источник получения информации с учётом учебной задачи; </w:t>
      </w:r>
    </w:p>
    <w:p w:rsidR="00280DBC" w:rsidRPr="00C1551B" w:rsidRDefault="0014150F">
      <w:pPr>
        <w:autoSpaceDE w:val="0"/>
        <w:autoSpaceDN w:val="0"/>
        <w:spacing w:before="192" w:after="0" w:line="262" w:lineRule="auto"/>
        <w:ind w:left="240" w:right="1008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согласно заданному алгоритму находить в предложенном источнике информацию, представленную в явном виде; </w:t>
      </w:r>
    </w:p>
    <w:p w:rsidR="00280DBC" w:rsidRPr="00C1551B" w:rsidRDefault="0014150F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280DBC" w:rsidRPr="00C1551B" w:rsidRDefault="0014150F">
      <w:pPr>
        <w:autoSpaceDE w:val="0"/>
        <w:autoSpaceDN w:val="0"/>
        <w:spacing w:before="190" w:after="0" w:line="262" w:lineRule="auto"/>
        <w:ind w:left="240" w:right="1440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и использовать для решения учебных задач текстовую, графическую, аудиовизуальную информацию; </w:t>
      </w:r>
    </w:p>
    <w:p w:rsidR="00280DBC" w:rsidRPr="00C1551B" w:rsidRDefault="0014150F">
      <w:pPr>
        <w:autoSpaceDE w:val="0"/>
        <w:autoSpaceDN w:val="0"/>
        <w:spacing w:before="190" w:after="0" w:line="262" w:lineRule="auto"/>
        <w:ind w:left="240" w:right="720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 и интерпретировать графически представленную информацию (схему, таблицу, иллюстрацию); </w:t>
      </w:r>
    </w:p>
    <w:p w:rsidR="00280DBC" w:rsidRPr="00C1551B" w:rsidRDefault="0014150F">
      <w:pPr>
        <w:autoSpaceDE w:val="0"/>
        <w:autoSpaceDN w:val="0"/>
        <w:spacing w:before="190" w:after="0" w:line="262" w:lineRule="auto"/>
        <w:ind w:left="240" w:right="288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информационной безопасности в условиях контролируемого доступа в Интернет (с помощью учителя); </w:t>
      </w:r>
    </w:p>
    <w:p w:rsidR="00280DBC" w:rsidRPr="00C1551B" w:rsidRDefault="0014150F">
      <w:pPr>
        <w:autoSpaceDE w:val="0"/>
        <w:autoSpaceDN w:val="0"/>
        <w:spacing w:before="190" w:after="0" w:line="262" w:lineRule="auto"/>
        <w:ind w:left="240" w:right="864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 и создавать текстовую, видео, графическую, звуковую информацию в соответствии с учебной задачей;</w:t>
      </w:r>
    </w:p>
    <w:p w:rsidR="00280DBC" w:rsidRPr="00C1551B" w:rsidRDefault="0014150F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proofErr w:type="gramStart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—  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280DBC" w:rsidRPr="00C1551B" w:rsidRDefault="0014150F">
      <w:pPr>
        <w:autoSpaceDE w:val="0"/>
        <w:autoSpaceDN w:val="0"/>
        <w:spacing w:before="178" w:after="0" w:line="230" w:lineRule="auto"/>
        <w:rPr>
          <w:lang w:val="ru-RU"/>
        </w:rPr>
      </w:pPr>
      <w:r w:rsidRPr="00C1551B">
        <w:rPr>
          <w:rFonts w:ascii="Times New Roman" w:eastAsia="Times New Roman" w:hAnsi="Times New Roman"/>
          <w:b/>
          <w:color w:val="000000"/>
          <w:sz w:val="24"/>
          <w:lang w:val="ru-RU"/>
        </w:rPr>
        <w:t>Коммуникативные универсальные учебные действия:</w:t>
      </w:r>
    </w:p>
    <w:p w:rsidR="00280DBC" w:rsidRPr="00C1551B" w:rsidRDefault="0014150F">
      <w:pPr>
        <w:autoSpaceDE w:val="0"/>
        <w:autoSpaceDN w:val="0"/>
        <w:spacing w:before="178" w:after="0" w:line="262" w:lineRule="auto"/>
        <w:ind w:left="240" w:right="576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в процессе диалогов задавать вопросы, высказывать суждения, оценивать выступления участников; </w:t>
      </w:r>
    </w:p>
    <w:p w:rsidR="00280DBC" w:rsidRPr="00C1551B" w:rsidRDefault="0014150F">
      <w:pPr>
        <w:autoSpaceDE w:val="0"/>
        <w:autoSpaceDN w:val="0"/>
        <w:spacing w:before="192" w:after="0" w:line="262" w:lineRule="auto"/>
        <w:ind w:left="240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280DBC" w:rsidRPr="00C1551B" w:rsidRDefault="0014150F">
      <w:pPr>
        <w:autoSpaceDE w:val="0"/>
        <w:autoSpaceDN w:val="0"/>
        <w:spacing w:before="192" w:after="0" w:line="262" w:lineRule="auto"/>
        <w:ind w:left="240" w:right="576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ведения диалога и дискуссии; проявлять уважительное отношение к собеседнику; </w:t>
      </w:r>
    </w:p>
    <w:p w:rsidR="00280DBC" w:rsidRPr="00C1551B" w:rsidRDefault="0014150F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280DBC" w:rsidRPr="00C1551B" w:rsidRDefault="0014150F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создавать устные и письменные тексты (описание, рассуждение, повествование); </w:t>
      </w:r>
    </w:p>
    <w:p w:rsidR="00280DBC" w:rsidRPr="00C1551B" w:rsidRDefault="0014150F">
      <w:pPr>
        <w:autoSpaceDE w:val="0"/>
        <w:autoSpaceDN w:val="0"/>
        <w:spacing w:before="190" w:after="0" w:line="262" w:lineRule="auto"/>
        <w:ind w:left="240" w:right="576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280DBC" w:rsidRPr="00C1551B" w:rsidRDefault="0014150F">
      <w:pPr>
        <w:autoSpaceDE w:val="0"/>
        <w:autoSpaceDN w:val="0"/>
        <w:spacing w:before="190" w:after="0" w:line="262" w:lineRule="auto"/>
        <w:ind w:left="240" w:right="576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280DBC" w:rsidRPr="00C1551B" w:rsidRDefault="0014150F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—  готовить небольшие публичные выступления с возможной презентацией (текст, рисунки, фото, плакаты и др.</w:t>
      </w:r>
      <w:proofErr w:type="gramStart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 )</w:t>
      </w:r>
      <w:proofErr w:type="gramEnd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 к тексту выступления.</w:t>
      </w:r>
    </w:p>
    <w:p w:rsidR="00280DBC" w:rsidRPr="00C1551B" w:rsidRDefault="00280DBC">
      <w:pPr>
        <w:rPr>
          <w:lang w:val="ru-RU"/>
        </w:rPr>
        <w:sectPr w:rsidR="00280DBC" w:rsidRPr="00C1551B">
          <w:pgSz w:w="11900" w:h="16840"/>
          <w:pgMar w:top="286" w:right="790" w:bottom="438" w:left="846" w:header="720" w:footer="720" w:gutter="0"/>
          <w:cols w:space="720" w:equalWidth="0">
            <w:col w:w="10264" w:space="0"/>
          </w:cols>
          <w:docGrid w:linePitch="360"/>
        </w:sectPr>
      </w:pPr>
    </w:p>
    <w:p w:rsidR="00280DBC" w:rsidRPr="00C1551B" w:rsidRDefault="00280DBC">
      <w:pPr>
        <w:autoSpaceDE w:val="0"/>
        <w:autoSpaceDN w:val="0"/>
        <w:spacing w:after="78" w:line="220" w:lineRule="exact"/>
        <w:rPr>
          <w:lang w:val="ru-RU"/>
        </w:rPr>
      </w:pPr>
    </w:p>
    <w:p w:rsidR="00280DBC" w:rsidRPr="00C1551B" w:rsidRDefault="0014150F">
      <w:pPr>
        <w:autoSpaceDE w:val="0"/>
        <w:autoSpaceDN w:val="0"/>
        <w:spacing w:after="0" w:line="262" w:lineRule="auto"/>
        <w:ind w:left="180" w:right="4896"/>
        <w:rPr>
          <w:lang w:val="ru-RU"/>
        </w:rPr>
      </w:pPr>
      <w:r w:rsidRPr="00C1551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Регулятивные универсальные учебные действия: </w:t>
      </w:r>
      <w:r w:rsidRPr="00C1551B">
        <w:rPr>
          <w:rFonts w:ascii="Times New Roman" w:eastAsia="Times New Roman" w:hAnsi="Times New Roman"/>
          <w:i/>
          <w:color w:val="000000"/>
          <w:sz w:val="24"/>
          <w:lang w:val="ru-RU"/>
        </w:rPr>
        <w:t>1)  Самоорганизация:</w:t>
      </w:r>
    </w:p>
    <w:p w:rsidR="00280DBC" w:rsidRPr="00C1551B" w:rsidRDefault="0014150F">
      <w:pPr>
        <w:autoSpaceDE w:val="0"/>
        <w:autoSpaceDN w:val="0"/>
        <w:spacing w:before="178" w:after="0" w:line="262" w:lineRule="auto"/>
        <w:ind w:left="420" w:right="720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планировать самостоятельно или с небольшой помощью учителя действия по решению учебной задачи; </w:t>
      </w:r>
    </w:p>
    <w:p w:rsidR="00280DBC" w:rsidRPr="00C1551B" w:rsidRDefault="0014150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—  выстраивать последовательность выбранных действий и операций.</w:t>
      </w:r>
    </w:p>
    <w:p w:rsidR="00280DBC" w:rsidRPr="00C1551B" w:rsidRDefault="0014150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C1551B">
        <w:rPr>
          <w:rFonts w:ascii="Times New Roman" w:eastAsia="Times New Roman" w:hAnsi="Times New Roman"/>
          <w:i/>
          <w:color w:val="000000"/>
          <w:sz w:val="24"/>
          <w:lang w:val="ru-RU"/>
        </w:rPr>
        <w:t>2)  Самоконтроль:</w:t>
      </w:r>
    </w:p>
    <w:p w:rsidR="00280DBC" w:rsidRPr="00C1551B" w:rsidRDefault="0014150F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осуществлять контроль процесса и результата своей деятельности; </w:t>
      </w:r>
    </w:p>
    <w:p w:rsidR="00280DBC" w:rsidRPr="00C1551B" w:rsidRDefault="0014150F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ошибки в своей работе и устанавливать их причины; корректировать свои действия при необходимости (с небольшой помощью учителя); </w:t>
      </w:r>
    </w:p>
    <w:p w:rsidR="00280DBC" w:rsidRPr="00C1551B" w:rsidRDefault="0014150F">
      <w:pPr>
        <w:autoSpaceDE w:val="0"/>
        <w:autoSpaceDN w:val="0"/>
        <w:spacing w:before="192" w:after="0" w:line="262" w:lineRule="auto"/>
        <w:ind w:left="420" w:right="144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—  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:rsidR="00280DBC" w:rsidRPr="00C1551B" w:rsidRDefault="0014150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C1551B">
        <w:rPr>
          <w:rFonts w:ascii="Times New Roman" w:eastAsia="Times New Roman" w:hAnsi="Times New Roman"/>
          <w:i/>
          <w:color w:val="000000"/>
          <w:sz w:val="24"/>
          <w:lang w:val="ru-RU"/>
        </w:rPr>
        <w:t>3)  Самооценка</w:t>
      </w: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:</w:t>
      </w:r>
    </w:p>
    <w:p w:rsidR="00280DBC" w:rsidRPr="00C1551B" w:rsidRDefault="0014150F">
      <w:pPr>
        <w:autoSpaceDE w:val="0"/>
        <w:autoSpaceDN w:val="0"/>
        <w:spacing w:before="178" w:after="0" w:line="262" w:lineRule="auto"/>
        <w:ind w:left="420" w:right="432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объективно оценивать результаты своей деятельности, соотносить свою оценку с оценкой учителя; </w:t>
      </w:r>
    </w:p>
    <w:p w:rsidR="00280DBC" w:rsidRPr="00C1551B" w:rsidRDefault="0014150F">
      <w:pPr>
        <w:autoSpaceDE w:val="0"/>
        <w:autoSpaceDN w:val="0"/>
        <w:spacing w:before="190" w:after="0" w:line="262" w:lineRule="auto"/>
        <w:ind w:left="420" w:right="1440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—  оценивать целесообразность выбранных способов действия, при необходимости корректировать их.</w:t>
      </w:r>
    </w:p>
    <w:p w:rsidR="00280DBC" w:rsidRPr="00C1551B" w:rsidRDefault="0014150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C1551B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280DBC" w:rsidRPr="00C1551B" w:rsidRDefault="0014150F">
      <w:pPr>
        <w:autoSpaceDE w:val="0"/>
        <w:autoSpaceDN w:val="0"/>
        <w:spacing w:before="178" w:after="0" w:line="271" w:lineRule="auto"/>
        <w:ind w:left="420" w:right="288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значение коллективной деятельности для успешного решения учебной </w:t>
      </w:r>
      <w:r w:rsidRPr="00C1551B">
        <w:rPr>
          <w:lang w:val="ru-RU"/>
        </w:rPr>
        <w:br/>
      </w: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280DBC" w:rsidRPr="00C1551B" w:rsidRDefault="0014150F">
      <w:pPr>
        <w:autoSpaceDE w:val="0"/>
        <w:autoSpaceDN w:val="0"/>
        <w:spacing w:before="190" w:after="0" w:line="262" w:lineRule="auto"/>
        <w:ind w:left="420" w:right="1584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280DBC" w:rsidRPr="00C1551B" w:rsidRDefault="0014150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готовность руководить, выполнять поручения, подчиняться; </w:t>
      </w:r>
    </w:p>
    <w:p w:rsidR="00280DBC" w:rsidRPr="00C1551B" w:rsidRDefault="0014150F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 конфликтов, при их возникновении мирно разрешать без участия взрослого; </w:t>
      </w:r>
    </w:p>
    <w:p w:rsidR="00280DBC" w:rsidRPr="00C1551B" w:rsidRDefault="0014150F">
      <w:pPr>
        <w:autoSpaceDE w:val="0"/>
        <w:autoSpaceDN w:val="0"/>
        <w:spacing w:before="192" w:after="0" w:line="230" w:lineRule="auto"/>
        <w:ind w:left="420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—  ответственно выполнять свою часть работы.</w:t>
      </w:r>
    </w:p>
    <w:p w:rsidR="00280DBC" w:rsidRPr="00C1551B" w:rsidRDefault="0014150F">
      <w:pPr>
        <w:autoSpaceDE w:val="0"/>
        <w:autoSpaceDN w:val="0"/>
        <w:spacing w:before="288" w:after="0" w:line="230" w:lineRule="auto"/>
        <w:rPr>
          <w:lang w:val="ru-RU"/>
        </w:rPr>
      </w:pPr>
      <w:r w:rsidRPr="00C1551B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280DBC" w:rsidRPr="00C1551B" w:rsidRDefault="0014150F">
      <w:pPr>
        <w:autoSpaceDE w:val="0"/>
        <w:autoSpaceDN w:val="0"/>
        <w:spacing w:before="346" w:after="0" w:line="230" w:lineRule="auto"/>
        <w:ind w:left="180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</w:t>
      </w:r>
      <w:r w:rsidRPr="00C1551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 классе </w:t>
      </w:r>
      <w:proofErr w:type="gramStart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обучающийся</w:t>
      </w:r>
      <w:proofErr w:type="gramEnd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 научится:</w:t>
      </w:r>
    </w:p>
    <w:p w:rsidR="00280DBC" w:rsidRPr="00C1551B" w:rsidRDefault="0014150F">
      <w:pPr>
        <w:autoSpaceDE w:val="0"/>
        <w:autoSpaceDN w:val="0"/>
        <w:spacing w:before="178" w:after="0" w:line="271" w:lineRule="auto"/>
        <w:ind w:left="420" w:right="288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280DBC" w:rsidRPr="00C1551B" w:rsidRDefault="0014150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воспроизводить название своего населённого пункта, региона, страны; </w:t>
      </w:r>
    </w:p>
    <w:p w:rsidR="00280DBC" w:rsidRPr="00C1551B" w:rsidRDefault="0014150F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280DBC" w:rsidRPr="00C1551B" w:rsidRDefault="0014150F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</w:t>
      </w:r>
      <w:r w:rsidRPr="00C1551B">
        <w:rPr>
          <w:lang w:val="ru-RU"/>
        </w:rPr>
        <w:br/>
      </w: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животны</w:t>
      </w:r>
      <w:proofErr w:type="gramStart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х(</w:t>
      </w:r>
      <w:proofErr w:type="gramEnd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насекомые, рыбы, птицы, звери); </w:t>
      </w:r>
    </w:p>
    <w:p w:rsidR="00280DBC" w:rsidRPr="00C1551B" w:rsidRDefault="00280DBC">
      <w:pPr>
        <w:rPr>
          <w:lang w:val="ru-RU"/>
        </w:rPr>
        <w:sectPr w:rsidR="00280DBC" w:rsidRPr="00C1551B">
          <w:pgSz w:w="11900" w:h="16840"/>
          <w:pgMar w:top="298" w:right="650" w:bottom="43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80DBC" w:rsidRPr="00C1551B" w:rsidRDefault="00280DBC">
      <w:pPr>
        <w:autoSpaceDE w:val="0"/>
        <w:autoSpaceDN w:val="0"/>
        <w:spacing w:after="108" w:line="220" w:lineRule="exact"/>
        <w:rPr>
          <w:lang w:val="ru-RU"/>
        </w:rPr>
      </w:pPr>
    </w:p>
    <w:p w:rsidR="00280DBC" w:rsidRPr="00C1551B" w:rsidRDefault="0014150F">
      <w:pPr>
        <w:autoSpaceDE w:val="0"/>
        <w:autoSpaceDN w:val="0"/>
        <w:spacing w:after="0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280DBC" w:rsidRPr="00C1551B" w:rsidRDefault="0014150F">
      <w:pPr>
        <w:autoSpaceDE w:val="0"/>
        <w:autoSpaceDN w:val="0"/>
        <w:spacing w:before="190" w:after="0" w:line="230" w:lineRule="auto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применять правила ухода за комнатными растениями и домашними животными; </w:t>
      </w:r>
    </w:p>
    <w:p w:rsidR="00280DBC" w:rsidRPr="00C1551B" w:rsidRDefault="0014150F">
      <w:pPr>
        <w:autoSpaceDE w:val="0"/>
        <w:autoSpaceDN w:val="0"/>
        <w:spacing w:before="190" w:after="0"/>
        <w:ind w:right="144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280DBC" w:rsidRPr="00C1551B" w:rsidRDefault="0014150F">
      <w:pPr>
        <w:autoSpaceDE w:val="0"/>
        <w:autoSpaceDN w:val="0"/>
        <w:spacing w:before="192" w:after="0" w:line="230" w:lineRule="auto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для ответов на вопросы небольшие тексты о природе и обществе; </w:t>
      </w:r>
    </w:p>
    <w:p w:rsidR="00280DBC" w:rsidRPr="00C1551B" w:rsidRDefault="0014150F">
      <w:pPr>
        <w:autoSpaceDE w:val="0"/>
        <w:autoSpaceDN w:val="0"/>
        <w:spacing w:before="192" w:after="0" w:line="262" w:lineRule="auto"/>
        <w:ind w:right="432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280DBC" w:rsidRPr="00C1551B" w:rsidRDefault="0014150F">
      <w:pPr>
        <w:autoSpaceDE w:val="0"/>
        <w:autoSpaceDN w:val="0"/>
        <w:spacing w:before="190" w:after="0" w:line="262" w:lineRule="auto"/>
        <w:ind w:right="576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280DBC" w:rsidRPr="00C1551B" w:rsidRDefault="0014150F">
      <w:pPr>
        <w:autoSpaceDE w:val="0"/>
        <w:autoSpaceDN w:val="0"/>
        <w:spacing w:before="190" w:after="0" w:line="230" w:lineRule="auto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здорового питания и личной гигиены; </w:t>
      </w:r>
    </w:p>
    <w:p w:rsidR="00280DBC" w:rsidRPr="00C1551B" w:rsidRDefault="0014150F">
      <w:pPr>
        <w:autoSpaceDE w:val="0"/>
        <w:autoSpaceDN w:val="0"/>
        <w:spacing w:before="190" w:after="0" w:line="230" w:lineRule="auto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безопасного поведения пешехода; </w:t>
      </w:r>
    </w:p>
    <w:p w:rsidR="00280DBC" w:rsidRPr="00C1551B" w:rsidRDefault="0014150F">
      <w:pPr>
        <w:autoSpaceDE w:val="0"/>
        <w:autoSpaceDN w:val="0"/>
        <w:spacing w:before="190" w:after="0" w:line="230" w:lineRule="auto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безопасного поведения в природе; </w:t>
      </w:r>
    </w:p>
    <w:p w:rsidR="00280DBC" w:rsidRPr="00C1551B" w:rsidRDefault="0014150F">
      <w:pPr>
        <w:autoSpaceDE w:val="0"/>
        <w:autoSpaceDN w:val="0"/>
        <w:spacing w:before="190" w:after="0" w:line="262" w:lineRule="auto"/>
        <w:ind w:right="1008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—  с помощью взрослых (учителя, родителей) пользоваться электронным дневником и электронными ресурсами школы.</w:t>
      </w:r>
    </w:p>
    <w:p w:rsidR="00280DBC" w:rsidRPr="00C1551B" w:rsidRDefault="00280DBC">
      <w:pPr>
        <w:rPr>
          <w:lang w:val="ru-RU"/>
        </w:rPr>
        <w:sectPr w:rsidR="00280DBC" w:rsidRPr="00C1551B">
          <w:pgSz w:w="11900" w:h="16840"/>
          <w:pgMar w:top="328" w:right="840" w:bottom="1440" w:left="1086" w:header="720" w:footer="720" w:gutter="0"/>
          <w:cols w:space="720" w:equalWidth="0">
            <w:col w:w="9974" w:space="0"/>
          </w:cols>
          <w:docGrid w:linePitch="360"/>
        </w:sectPr>
      </w:pPr>
    </w:p>
    <w:p w:rsidR="00280DBC" w:rsidRPr="00C1551B" w:rsidRDefault="00280DBC">
      <w:pPr>
        <w:autoSpaceDE w:val="0"/>
        <w:autoSpaceDN w:val="0"/>
        <w:spacing w:after="64" w:line="220" w:lineRule="exact"/>
        <w:rPr>
          <w:lang w:val="ru-RU"/>
        </w:rPr>
      </w:pPr>
    </w:p>
    <w:p w:rsidR="00280DBC" w:rsidRDefault="0014150F">
      <w:pPr>
        <w:autoSpaceDE w:val="0"/>
        <w:autoSpaceDN w:val="0"/>
        <w:spacing w:after="188" w:line="230" w:lineRule="auto"/>
      </w:pPr>
      <w:r>
        <w:rPr>
          <w:rFonts w:ascii="Times New Roman" w:eastAsia="Times New Roman" w:hAnsi="Times New Roman"/>
          <w:b/>
          <w:color w:val="000000"/>
          <w:sz w:val="14"/>
        </w:rPr>
        <w:t xml:space="preserve">ТЕМАТИЧЕСКОЕ ПЛАНИРОВАНИЕ </w:t>
      </w:r>
    </w:p>
    <w:tbl>
      <w:tblPr>
        <w:tblW w:w="0" w:type="auto"/>
        <w:tblInd w:w="4" w:type="dxa"/>
        <w:tblLayout w:type="fixed"/>
        <w:tblLook w:val="04A0"/>
      </w:tblPr>
      <w:tblGrid>
        <w:gridCol w:w="340"/>
        <w:gridCol w:w="1080"/>
        <w:gridCol w:w="384"/>
        <w:gridCol w:w="802"/>
        <w:gridCol w:w="828"/>
        <w:gridCol w:w="628"/>
        <w:gridCol w:w="1046"/>
        <w:gridCol w:w="810"/>
        <w:gridCol w:w="9708"/>
      </w:tblGrid>
      <w:tr w:rsidR="00280DBC">
        <w:trPr>
          <w:trHeight w:hRule="exact" w:val="254"/>
        </w:trPr>
        <w:tc>
          <w:tcPr>
            <w:tcW w:w="34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</w:rPr>
              <w:t>п/п</w:t>
            </w:r>
          </w:p>
        </w:tc>
        <w:tc>
          <w:tcPr>
            <w:tcW w:w="108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47" w:lineRule="auto"/>
              <w:ind w:left="52" w:right="260"/>
              <w:jc w:val="both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>Наименование разделов и тем программы</w:t>
            </w:r>
          </w:p>
        </w:tc>
        <w:tc>
          <w:tcPr>
            <w:tcW w:w="2014" w:type="dxa"/>
            <w:gridSpan w:val="3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ind w:left="5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</w:rPr>
              <w:t>Количествочасов</w:t>
            </w:r>
            <w:proofErr w:type="spellEnd"/>
          </w:p>
        </w:tc>
        <w:tc>
          <w:tcPr>
            <w:tcW w:w="62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45" w:lineRule="auto"/>
              <w:ind w:left="52"/>
            </w:pP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</w:rPr>
              <w:t>изучения</w:t>
            </w:r>
          </w:p>
        </w:tc>
        <w:tc>
          <w:tcPr>
            <w:tcW w:w="104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45" w:lineRule="auto"/>
              <w:ind w:left="5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</w:rPr>
              <w:t xml:space="preserve">Виды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</w:rPr>
              <w:t>деятельности</w:t>
            </w:r>
          </w:p>
        </w:tc>
        <w:tc>
          <w:tcPr>
            <w:tcW w:w="810" w:type="dxa"/>
            <w:vMerge w:val="restart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47" w:lineRule="auto"/>
              <w:ind w:left="50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</w:rPr>
              <w:t>контроля</w:t>
            </w:r>
          </w:p>
        </w:tc>
        <w:tc>
          <w:tcPr>
            <w:tcW w:w="970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ind w:left="52"/>
            </w:pP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</w:rPr>
              <w:t>Электронные (цифровые) образовательные ресурсы</w:t>
            </w:r>
          </w:p>
        </w:tc>
      </w:tr>
      <w:tr w:rsidR="00280DBC">
        <w:trPr>
          <w:trHeight w:hRule="exact" w:val="392"/>
        </w:trPr>
        <w:tc>
          <w:tcPr>
            <w:tcW w:w="1740" w:type="dxa"/>
            <w:vMerge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</w:tcPr>
          <w:p w:rsidR="00280DBC" w:rsidRDefault="00280DBC"/>
        </w:tc>
        <w:tc>
          <w:tcPr>
            <w:tcW w:w="1740" w:type="dxa"/>
            <w:vMerge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:rsidR="00280DBC" w:rsidRDefault="00280DBC"/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28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</w:rPr>
              <w:t>всего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45" w:lineRule="auto"/>
              <w:ind w:left="52"/>
            </w:pP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</w:rPr>
              <w:t>контрольные работы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45" w:lineRule="auto"/>
              <w:ind w:left="52"/>
            </w:pP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</w:rPr>
              <w:t>практические работы</w:t>
            </w:r>
          </w:p>
        </w:tc>
        <w:tc>
          <w:tcPr>
            <w:tcW w:w="1740" w:type="dxa"/>
            <w:vMerge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</w:tcPr>
          <w:p w:rsidR="00280DBC" w:rsidRDefault="00280DBC"/>
        </w:tc>
        <w:tc>
          <w:tcPr>
            <w:tcW w:w="1740" w:type="dxa"/>
            <w:vMerge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:rsidR="00280DBC" w:rsidRDefault="00280DBC"/>
        </w:tc>
        <w:tc>
          <w:tcPr>
            <w:tcW w:w="1740" w:type="dxa"/>
            <w:vMerge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:rsidR="00280DBC" w:rsidRDefault="00280DBC"/>
        </w:tc>
        <w:tc>
          <w:tcPr>
            <w:tcW w:w="1740" w:type="dxa"/>
            <w:vMerge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:rsidR="00280DBC" w:rsidRDefault="00280DBC"/>
        </w:tc>
      </w:tr>
      <w:tr w:rsidR="00280DBC">
        <w:trPr>
          <w:trHeight w:hRule="exact" w:val="252"/>
        </w:trPr>
        <w:tc>
          <w:tcPr>
            <w:tcW w:w="15626" w:type="dxa"/>
            <w:gridSpan w:val="9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28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Раздел 1.</w:t>
            </w: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</w:rPr>
              <w:t xml:space="preserve"> Человек и общество.</w:t>
            </w:r>
          </w:p>
        </w:tc>
      </w:tr>
      <w:tr w:rsidR="00280DBC" w:rsidRPr="00310B44">
        <w:trPr>
          <w:trHeight w:hRule="exact" w:val="2624"/>
        </w:trPr>
        <w:tc>
          <w:tcPr>
            <w:tcW w:w="340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1.1.</w:t>
            </w: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47" w:lineRule="auto"/>
              <w:ind w:left="52" w:right="432"/>
              <w:jc w:val="both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>Школьные традиции и праздники.</w:t>
            </w:r>
          </w:p>
          <w:p w:rsidR="00280DBC" w:rsidRPr="00C1551B" w:rsidRDefault="0014150F">
            <w:pPr>
              <w:autoSpaceDE w:val="0"/>
              <w:autoSpaceDN w:val="0"/>
              <w:spacing w:before="14" w:after="0" w:line="252" w:lineRule="auto"/>
              <w:ind w:left="52" w:right="288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Классный,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школьный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коллектив,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совместная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>деятельность.</w:t>
            </w:r>
          </w:p>
        </w:tc>
        <w:tc>
          <w:tcPr>
            <w:tcW w:w="384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1</w:t>
            </w:r>
          </w:p>
        </w:tc>
        <w:tc>
          <w:tcPr>
            <w:tcW w:w="802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828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02.09.2022</w:t>
            </w:r>
          </w:p>
        </w:tc>
        <w:tc>
          <w:tcPr>
            <w:tcW w:w="1046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54" w:lineRule="auto"/>
              <w:ind w:left="52" w:right="144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Экскурсия по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школе;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знакомство с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помещениями</w:t>
            </w:r>
            <w:proofErr w:type="gramStart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.; </w:t>
            </w:r>
            <w:proofErr w:type="gram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Экскурсия по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школе;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знакомство с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помещениями.</w:t>
            </w:r>
          </w:p>
          <w:p w:rsidR="00280DBC" w:rsidRPr="00C1551B" w:rsidRDefault="0014150F">
            <w:pPr>
              <w:autoSpaceDE w:val="0"/>
              <w:autoSpaceDN w:val="0"/>
              <w:spacing w:before="14" w:after="0" w:line="254" w:lineRule="auto"/>
              <w:ind w:left="5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Обсуждение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ситуаций по теме; например;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«Правила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поведения в классе и в школе». Беседа по теме; например</w:t>
            </w:r>
            <w:proofErr w:type="gramStart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;«</w:t>
            </w:r>
            <w:proofErr w:type="gram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Как содержать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рабочее место в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порядке»;;</w:t>
            </w:r>
          </w:p>
        </w:tc>
        <w:tc>
          <w:tcPr>
            <w:tcW w:w="81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45" w:lineRule="auto"/>
              <w:ind w:right="288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;</w:t>
            </w:r>
          </w:p>
        </w:tc>
        <w:tc>
          <w:tcPr>
            <w:tcW w:w="9708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47" w:lineRule="auto"/>
              <w:ind w:left="52" w:right="7200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Урок «Когда учиться интересно? Мой класс и моя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школа» (РЭШ) </w:t>
            </w:r>
            <w:r w:rsidRPr="00C1551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resh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edu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subject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lesson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/5958/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start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/104569/</w:t>
            </w:r>
          </w:p>
        </w:tc>
      </w:tr>
      <w:tr w:rsidR="00280DBC" w:rsidRPr="00310B44">
        <w:trPr>
          <w:trHeight w:hRule="exact" w:val="810"/>
        </w:trPr>
        <w:tc>
          <w:tcPr>
            <w:tcW w:w="340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4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1.2.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4" w:after="0" w:line="252" w:lineRule="auto"/>
              <w:ind w:left="5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Одноклассники,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взаимоотношения между ними;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>ценность дружбы, взаимной помощи.</w:t>
            </w: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4" w:after="0" w:line="228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828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628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4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07.09.2022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4" w:after="0" w:line="252" w:lineRule="auto"/>
              <w:ind w:left="5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Обсуждение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ситуаций по теме</w:t>
            </w:r>
            <w:proofErr w:type="gramStart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«П</w:t>
            </w:r>
            <w:proofErr w:type="gram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равила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поведения в классе и в школе».;;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4" w:after="0" w:line="245" w:lineRule="auto"/>
              <w:ind w:right="288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;</w:t>
            </w:r>
          </w:p>
        </w:tc>
        <w:tc>
          <w:tcPr>
            <w:tcW w:w="9708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4" w:after="0" w:line="245" w:lineRule="auto"/>
              <w:ind w:left="52" w:right="691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Урок «Ты ученик» (</w:t>
            </w:r>
            <w:proofErr w:type="spellStart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Инфоурок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)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iu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videolessons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/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818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f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4005-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65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b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-4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c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76-86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ae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-8975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b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5585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f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05</w:t>
            </w:r>
          </w:p>
        </w:tc>
      </w:tr>
      <w:tr w:rsidR="00280DBC" w:rsidRPr="00310B44">
        <w:trPr>
          <w:trHeight w:hRule="exact" w:val="1228"/>
        </w:trPr>
        <w:tc>
          <w:tcPr>
            <w:tcW w:w="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1.3.</w:t>
            </w: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45" w:lineRule="auto"/>
              <w:ind w:left="52" w:right="288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>Рабочее место школьника.</w:t>
            </w:r>
          </w:p>
          <w:p w:rsidR="00280DBC" w:rsidRPr="00C1551B" w:rsidRDefault="0014150F">
            <w:pPr>
              <w:autoSpaceDE w:val="0"/>
              <w:autoSpaceDN w:val="0"/>
              <w:spacing w:before="14" w:after="0" w:line="252" w:lineRule="auto"/>
              <w:ind w:left="52" w:right="144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Правила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безопасной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работы на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>учебном месте, режим труда и отдыха.</w:t>
            </w:r>
          </w:p>
        </w:tc>
        <w:tc>
          <w:tcPr>
            <w:tcW w:w="38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1</w:t>
            </w:r>
          </w:p>
        </w:tc>
        <w:tc>
          <w:tcPr>
            <w:tcW w:w="8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8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09.09.2022</w:t>
            </w:r>
          </w:p>
        </w:tc>
        <w:tc>
          <w:tcPr>
            <w:tcW w:w="1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52" w:lineRule="auto"/>
              <w:ind w:left="52" w:right="144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Беседа по теме</w:t>
            </w:r>
            <w:proofErr w:type="gramStart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;«</w:t>
            </w:r>
            <w:proofErr w:type="gram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Как содержать; рабочее место в; порядке»;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;</w:t>
            </w:r>
          </w:p>
        </w:tc>
        <w:tc>
          <w:tcPr>
            <w:tcW w:w="81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45" w:lineRule="auto"/>
              <w:ind w:right="288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;</w:t>
            </w:r>
          </w:p>
        </w:tc>
        <w:tc>
          <w:tcPr>
            <w:tcW w:w="9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47" w:lineRule="auto"/>
              <w:ind w:left="52" w:right="7200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Урок «Режим дня школьника» (</w:t>
            </w:r>
            <w:proofErr w:type="spellStart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Инфоурок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) </w:t>
            </w:r>
            <w:r w:rsidRPr="00C1551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iu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video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lessons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c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960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ef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f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-5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eb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5-4199-8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aab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74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cda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879504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a</w:t>
            </w:r>
          </w:p>
        </w:tc>
      </w:tr>
      <w:tr w:rsidR="00280DBC" w:rsidRPr="00310B44">
        <w:trPr>
          <w:trHeight w:hRule="exact" w:val="1508"/>
        </w:trPr>
        <w:tc>
          <w:tcPr>
            <w:tcW w:w="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1.4.</w:t>
            </w: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50" w:lineRule="auto"/>
              <w:ind w:left="5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Россия Москва </w:t>
            </w:r>
            <w:proofErr w:type="gramStart"/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>—с</w:t>
            </w:r>
            <w:proofErr w:type="gramEnd"/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>толица России. Народы России.</w:t>
            </w:r>
          </w:p>
        </w:tc>
        <w:tc>
          <w:tcPr>
            <w:tcW w:w="38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2</w:t>
            </w:r>
          </w:p>
        </w:tc>
        <w:tc>
          <w:tcPr>
            <w:tcW w:w="8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8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14.09.2022 16.09.2022</w:t>
            </w:r>
          </w:p>
        </w:tc>
        <w:tc>
          <w:tcPr>
            <w:tcW w:w="1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54" w:lineRule="auto"/>
              <w:ind w:left="5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Просмотр и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обсуждение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иллюстраций;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видеофрагментов и других материалов (по выбору) на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темы «Москва</w:t>
            </w:r>
            <w:proofErr w:type="gramStart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 —; </w:t>
            </w:r>
            <w:proofErr w:type="gram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столица России»;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«Экскурсия по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Москве»;;</w:t>
            </w:r>
          </w:p>
        </w:tc>
        <w:tc>
          <w:tcPr>
            <w:tcW w:w="81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45" w:lineRule="auto"/>
              <w:ind w:right="288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;</w:t>
            </w:r>
          </w:p>
        </w:tc>
        <w:tc>
          <w:tcPr>
            <w:tcW w:w="9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50" w:lineRule="auto"/>
              <w:ind w:left="52" w:right="7200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Урок «Что мы знаем о Москве? Моя малая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Родина</w:t>
            </w:r>
            <w:proofErr w:type="gramStart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»(</w:t>
            </w:r>
            <w:proofErr w:type="gram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РЭШ) </w:t>
            </w:r>
            <w:r w:rsidRPr="00C1551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resh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edu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subject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lesson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/5164/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start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/273959/</w:t>
            </w:r>
          </w:p>
        </w:tc>
      </w:tr>
      <w:tr w:rsidR="00280DBC" w:rsidRPr="00310B44">
        <w:trPr>
          <w:trHeight w:hRule="exact" w:val="1430"/>
        </w:trPr>
        <w:tc>
          <w:tcPr>
            <w:tcW w:w="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1.5.</w:t>
            </w: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tabs>
                <w:tab w:val="left" w:pos="80"/>
              </w:tabs>
              <w:autoSpaceDE w:val="0"/>
              <w:autoSpaceDN w:val="0"/>
              <w:spacing w:before="56" w:after="0" w:line="252" w:lineRule="auto"/>
              <w:ind w:left="5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Первоначальные сведения о родном крае. Название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>своего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 населённого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пункта (города,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>села), региона.</w:t>
            </w:r>
          </w:p>
        </w:tc>
        <w:tc>
          <w:tcPr>
            <w:tcW w:w="38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2</w:t>
            </w:r>
          </w:p>
        </w:tc>
        <w:tc>
          <w:tcPr>
            <w:tcW w:w="8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8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21.09.2022 23.09.2022</w:t>
            </w:r>
          </w:p>
        </w:tc>
        <w:tc>
          <w:tcPr>
            <w:tcW w:w="1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54" w:lineRule="auto"/>
              <w:ind w:left="5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Экскурсии;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целевые прогулки; просмотр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иллюстраций;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видеофрагментов и других материалов (повы бору) на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тему «Москва —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столица России</w:t>
            </w:r>
            <w:proofErr w:type="gramStart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».;;</w:t>
            </w:r>
            <w:proofErr w:type="gramEnd"/>
          </w:p>
        </w:tc>
        <w:tc>
          <w:tcPr>
            <w:tcW w:w="81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45" w:lineRule="auto"/>
              <w:ind w:right="288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;</w:t>
            </w:r>
          </w:p>
        </w:tc>
        <w:tc>
          <w:tcPr>
            <w:tcW w:w="9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50" w:lineRule="auto"/>
              <w:ind w:left="52" w:right="7200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Урок «Что такое Родина и что мы знаем о народах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России?» (РЭШ) </w:t>
            </w:r>
            <w:r w:rsidRPr="00C1551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resh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edu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subject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lesson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/5091/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start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/118888/</w:t>
            </w:r>
          </w:p>
        </w:tc>
      </w:tr>
      <w:tr w:rsidR="00280DBC" w:rsidRPr="00310B44">
        <w:trPr>
          <w:trHeight w:hRule="exact" w:val="1208"/>
        </w:trPr>
        <w:tc>
          <w:tcPr>
            <w:tcW w:w="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1.6.</w:t>
            </w: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47" w:lineRule="auto"/>
              <w:ind w:left="5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Культурные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>объекты родного края. Труд людей.</w:t>
            </w:r>
          </w:p>
          <w:p w:rsidR="00280DBC" w:rsidRPr="00C1551B" w:rsidRDefault="0014150F">
            <w:pPr>
              <w:autoSpaceDE w:val="0"/>
              <w:autoSpaceDN w:val="0"/>
              <w:spacing w:before="14" w:after="0" w:line="250" w:lineRule="auto"/>
              <w:ind w:left="52" w:right="288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Ценность и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красота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>рукотворного мира.</w:t>
            </w:r>
          </w:p>
        </w:tc>
        <w:tc>
          <w:tcPr>
            <w:tcW w:w="38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2</w:t>
            </w:r>
          </w:p>
        </w:tc>
        <w:tc>
          <w:tcPr>
            <w:tcW w:w="8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8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28.09.2022 30.09.2022</w:t>
            </w:r>
          </w:p>
        </w:tc>
        <w:tc>
          <w:tcPr>
            <w:tcW w:w="1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54" w:lineRule="auto"/>
              <w:ind w:left="52" w:right="144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Беседа по теме</w:t>
            </w:r>
            <w:proofErr w:type="gramStart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«П</w:t>
            </w:r>
            <w:proofErr w:type="gram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равила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поведения в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учреждениях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культуры — в театре;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музее;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библиотеке».;;</w:t>
            </w:r>
          </w:p>
        </w:tc>
        <w:tc>
          <w:tcPr>
            <w:tcW w:w="81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45" w:lineRule="auto"/>
              <w:ind w:right="288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;</w:t>
            </w:r>
          </w:p>
        </w:tc>
        <w:tc>
          <w:tcPr>
            <w:tcW w:w="9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52" w:lineRule="auto"/>
              <w:ind w:left="52" w:right="1440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Урок «Страна, в которой мы живем» (</w:t>
            </w:r>
            <w:proofErr w:type="spellStart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Инфоурок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) </w:t>
            </w:r>
            <w:r w:rsidRPr="00C1551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iu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video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lessons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/983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ad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a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6-401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d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-42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a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5-9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b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12-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057623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d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631 </w:t>
            </w:r>
            <w:r w:rsidRPr="00C1551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school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collection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edu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/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www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museum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/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РЭШ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resh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edu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/ </w:t>
            </w:r>
            <w:r w:rsidRPr="00C1551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yandex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video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preview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/?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filmId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=14645230587587398372&amp;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from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=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tabbar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&amp;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parent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reqid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=1655902514478687-12797302859624992213-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sas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3-0677-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01-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sas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l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7-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balancer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-8080-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BAL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7855&amp;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text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=Культурные+объекты+родного+края.+Труд+людей.+Ценность+и+красота+рукотворного+мира</w:t>
            </w:r>
          </w:p>
        </w:tc>
      </w:tr>
    </w:tbl>
    <w:p w:rsidR="00280DBC" w:rsidRPr="00C1551B" w:rsidRDefault="00280DBC">
      <w:pPr>
        <w:autoSpaceDE w:val="0"/>
        <w:autoSpaceDN w:val="0"/>
        <w:spacing w:after="0" w:line="14" w:lineRule="exact"/>
        <w:rPr>
          <w:lang w:val="ru-RU"/>
        </w:rPr>
      </w:pPr>
    </w:p>
    <w:p w:rsidR="00280DBC" w:rsidRPr="00C1551B" w:rsidRDefault="00280DBC">
      <w:pPr>
        <w:rPr>
          <w:lang w:val="ru-RU"/>
        </w:rPr>
        <w:sectPr w:rsidR="00280DBC" w:rsidRPr="00C1551B">
          <w:pgSz w:w="16840" w:h="11900"/>
          <w:pgMar w:top="284" w:right="544" w:bottom="628" w:left="640" w:header="720" w:footer="720" w:gutter="0"/>
          <w:cols w:space="720" w:equalWidth="0">
            <w:col w:w="15656" w:space="0"/>
          </w:cols>
          <w:docGrid w:linePitch="360"/>
        </w:sectPr>
      </w:pPr>
    </w:p>
    <w:p w:rsidR="00280DBC" w:rsidRPr="00C1551B" w:rsidRDefault="00280DBC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4" w:type="dxa"/>
        <w:tblLayout w:type="fixed"/>
        <w:tblLook w:val="04A0"/>
      </w:tblPr>
      <w:tblGrid>
        <w:gridCol w:w="340"/>
        <w:gridCol w:w="1080"/>
        <w:gridCol w:w="384"/>
        <w:gridCol w:w="802"/>
        <w:gridCol w:w="828"/>
        <w:gridCol w:w="628"/>
        <w:gridCol w:w="1046"/>
        <w:gridCol w:w="810"/>
        <w:gridCol w:w="9708"/>
      </w:tblGrid>
      <w:tr w:rsidR="00280DBC" w:rsidRPr="00310B44">
        <w:trPr>
          <w:trHeight w:hRule="exact" w:val="1230"/>
        </w:trPr>
        <w:tc>
          <w:tcPr>
            <w:tcW w:w="340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1.7.</w:t>
            </w: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47" w:lineRule="auto"/>
              <w:ind w:left="5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</w:rPr>
              <w:t xml:space="preserve">Правила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</w:rPr>
              <w:t>поведения в социуме.</w:t>
            </w:r>
          </w:p>
        </w:tc>
        <w:tc>
          <w:tcPr>
            <w:tcW w:w="384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2</w:t>
            </w:r>
          </w:p>
        </w:tc>
        <w:tc>
          <w:tcPr>
            <w:tcW w:w="802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828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05.10.2022 07.10.2022</w:t>
            </w:r>
          </w:p>
        </w:tc>
        <w:tc>
          <w:tcPr>
            <w:tcW w:w="1046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54" w:lineRule="auto"/>
              <w:ind w:left="52" w:right="144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Беседа по теме</w:t>
            </w:r>
            <w:proofErr w:type="gramStart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«П</w:t>
            </w:r>
            <w:proofErr w:type="gram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равила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поведения в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учреждениях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культуры — в театре;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музее;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библиотеке».;;</w:t>
            </w:r>
          </w:p>
        </w:tc>
        <w:tc>
          <w:tcPr>
            <w:tcW w:w="81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45" w:lineRule="auto"/>
              <w:ind w:right="288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;</w:t>
            </w:r>
          </w:p>
        </w:tc>
        <w:tc>
          <w:tcPr>
            <w:tcW w:w="9708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47" w:lineRule="auto"/>
              <w:ind w:left="52" w:right="1584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РЭШ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resh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edu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/ </w:t>
            </w:r>
            <w:r w:rsidRPr="00C1551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yandex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video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preview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/?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filmId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=4566091961889752790&amp;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from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=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tabbar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&amp;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parent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reqid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=1655902571959964-3880002646950558235-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sas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3-0677-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01-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sas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l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7-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balancer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-8080-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BAL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4684&amp;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text</w:t>
            </w:r>
            <w:proofErr w:type="spellStart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=Правила+поведения+в+социуме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</w:p>
          <w:p w:rsidR="00280DBC" w:rsidRPr="00C1551B" w:rsidRDefault="0014150F">
            <w:pPr>
              <w:autoSpaceDE w:val="0"/>
              <w:autoSpaceDN w:val="0"/>
              <w:spacing w:before="154" w:after="0" w:line="245" w:lineRule="auto"/>
              <w:ind w:left="52" w:right="7200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Урок «Как живёт семья? Моя семья!» (РЭШ) </w:t>
            </w:r>
            <w:r w:rsidRPr="00C1551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resh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edu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subject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lesson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/3632/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start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/122820/</w:t>
            </w:r>
          </w:p>
        </w:tc>
      </w:tr>
      <w:tr w:rsidR="00280DBC" w:rsidRPr="00310B44">
        <w:trPr>
          <w:trHeight w:hRule="exact" w:val="1508"/>
        </w:trPr>
        <w:tc>
          <w:tcPr>
            <w:tcW w:w="34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4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1.8.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4" w:after="0" w:line="252" w:lineRule="auto"/>
              <w:ind w:left="5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Моя семья в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прошлом и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настоящем. Имена и фамилии членов семьи, их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>профессии.</w:t>
            </w: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4" w:after="0" w:line="228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2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828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628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12.10.2022 14.10.2022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4" w:after="0" w:line="254" w:lineRule="auto"/>
              <w:ind w:left="5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Работа с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иллюстративным материалом: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рассматривание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фото;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репродукций на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тему «Семья</w:t>
            </w:r>
            <w:proofErr w:type="gramStart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».; </w:t>
            </w:r>
            <w:r w:rsidRPr="00C1551B">
              <w:rPr>
                <w:lang w:val="ru-RU"/>
              </w:rPr>
              <w:br/>
            </w:r>
            <w:proofErr w:type="gram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Учебный диалог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по теме «Что такое семья».;;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4" w:after="0" w:line="245" w:lineRule="auto"/>
              <w:ind w:right="288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;</w:t>
            </w:r>
          </w:p>
        </w:tc>
        <w:tc>
          <w:tcPr>
            <w:tcW w:w="9708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4" w:after="0" w:line="250" w:lineRule="auto"/>
              <w:ind w:left="52" w:right="6768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РЭШ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resh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edu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/ </w:t>
            </w:r>
            <w:r w:rsidRPr="00C1551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www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nachalka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com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biblioteka</w:t>
            </w:r>
            <w:proofErr w:type="spellEnd"/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Урок «Я и моя семья» (</w:t>
            </w:r>
            <w:proofErr w:type="spellStart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Инфоурок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)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iu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videolessons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/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37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05727-4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c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98-472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b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-97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cf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c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0295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78882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c</w:t>
            </w:r>
          </w:p>
        </w:tc>
      </w:tr>
      <w:tr w:rsidR="00280DBC" w:rsidRPr="00310B44">
        <w:trPr>
          <w:trHeight w:hRule="exact" w:val="810"/>
        </w:trPr>
        <w:tc>
          <w:tcPr>
            <w:tcW w:w="340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1.9.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47" w:lineRule="auto"/>
              <w:ind w:left="52" w:right="64"/>
              <w:jc w:val="both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>Взаимоотношения и взаимопомощь в семье.</w:t>
            </w:r>
          </w:p>
          <w:p w:rsidR="00280DBC" w:rsidRDefault="0014150F">
            <w:pPr>
              <w:autoSpaceDE w:val="0"/>
              <w:autoSpaceDN w:val="0"/>
              <w:spacing w:before="14" w:after="0" w:line="245" w:lineRule="auto"/>
              <w:ind w:left="5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</w:rPr>
              <w:t>Совместныйтруд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</w:rPr>
              <w:t>отдых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</w:rPr>
              <w:t>.</w:t>
            </w: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28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2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828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628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19.10.2022 21.10.2022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52" w:lineRule="auto"/>
              <w:ind w:left="5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Рассказы детей по теме «Как наша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семья проводит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свободное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время</w:t>
            </w:r>
            <w:proofErr w:type="gramStart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».;;</w:t>
            </w:r>
            <w:proofErr w:type="gramEnd"/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45" w:lineRule="auto"/>
              <w:ind w:right="288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;</w:t>
            </w:r>
          </w:p>
        </w:tc>
        <w:tc>
          <w:tcPr>
            <w:tcW w:w="9708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45" w:lineRule="auto"/>
              <w:ind w:left="52" w:right="7200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РЭШ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resh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edu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/ </w:t>
            </w:r>
            <w:r w:rsidRPr="00C1551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resh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edu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subject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lesson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/3632/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start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/122820/</w:t>
            </w:r>
          </w:p>
        </w:tc>
      </w:tr>
      <w:tr w:rsidR="00280DBC" w:rsidRPr="00310B44">
        <w:trPr>
          <w:trHeight w:hRule="exact" w:val="1926"/>
        </w:trPr>
        <w:tc>
          <w:tcPr>
            <w:tcW w:w="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1.10.</w:t>
            </w: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</w:rPr>
              <w:t>Домашний адрес.</w:t>
            </w:r>
          </w:p>
        </w:tc>
        <w:tc>
          <w:tcPr>
            <w:tcW w:w="38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1</w:t>
            </w:r>
          </w:p>
        </w:tc>
        <w:tc>
          <w:tcPr>
            <w:tcW w:w="8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8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26.10.2022</w:t>
            </w:r>
          </w:p>
        </w:tc>
        <w:tc>
          <w:tcPr>
            <w:tcW w:w="1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54" w:lineRule="auto"/>
              <w:ind w:left="52"/>
              <w:rPr>
                <w:lang w:val="ru-RU"/>
              </w:rPr>
            </w:pPr>
            <w:proofErr w:type="gramStart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Работа с;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иллюстративным; материалом:;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рассматривание; фото;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репродукций на; тему «Семья»;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Учебный диалог; по теме;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"Домашний;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адрес";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;</w:t>
            </w:r>
            <w:proofErr w:type="gramEnd"/>
          </w:p>
        </w:tc>
        <w:tc>
          <w:tcPr>
            <w:tcW w:w="81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45" w:lineRule="auto"/>
              <w:ind w:right="288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;</w:t>
            </w:r>
          </w:p>
        </w:tc>
        <w:tc>
          <w:tcPr>
            <w:tcW w:w="9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50" w:lineRule="auto"/>
              <w:ind w:left="52" w:right="7056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РЭШ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resh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edu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/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Урок «Занятия родителей» (</w:t>
            </w:r>
            <w:proofErr w:type="spellStart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Инфоурок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) </w:t>
            </w:r>
            <w:r w:rsidRPr="00C1551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iu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video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lessons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/861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f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77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7-33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8-4476-9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d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93-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95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c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925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d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00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b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c</w:t>
            </w:r>
          </w:p>
        </w:tc>
      </w:tr>
      <w:tr w:rsidR="00280DBC">
        <w:trPr>
          <w:trHeight w:hRule="exact" w:val="252"/>
        </w:trPr>
        <w:tc>
          <w:tcPr>
            <w:tcW w:w="14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ind w:left="5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Итогопоразделу</w:t>
            </w:r>
            <w:proofErr w:type="spellEnd"/>
          </w:p>
        </w:tc>
        <w:tc>
          <w:tcPr>
            <w:tcW w:w="38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16</w:t>
            </w:r>
          </w:p>
        </w:tc>
        <w:tc>
          <w:tcPr>
            <w:tcW w:w="1382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</w:tr>
      <w:tr w:rsidR="00280DBC">
        <w:trPr>
          <w:trHeight w:hRule="exact" w:val="252"/>
        </w:trPr>
        <w:tc>
          <w:tcPr>
            <w:tcW w:w="15626" w:type="dxa"/>
            <w:gridSpan w:val="9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Раздел 2.</w:t>
            </w: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</w:rPr>
              <w:t xml:space="preserve"> Человек и природа.</w:t>
            </w:r>
          </w:p>
        </w:tc>
      </w:tr>
      <w:tr w:rsidR="00280DBC" w:rsidRPr="00310B44">
        <w:trPr>
          <w:trHeight w:hRule="exact" w:val="1648"/>
        </w:trPr>
        <w:tc>
          <w:tcPr>
            <w:tcW w:w="340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2.1.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46" w:after="0" w:line="250" w:lineRule="auto"/>
              <w:ind w:left="52" w:right="446"/>
              <w:jc w:val="both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>Природа и предметы, созданные человеком.</w:t>
            </w:r>
          </w:p>
          <w:p w:rsidR="00280DBC" w:rsidRPr="00C1551B" w:rsidRDefault="0014150F">
            <w:pPr>
              <w:autoSpaceDE w:val="0"/>
              <w:autoSpaceDN w:val="0"/>
              <w:spacing w:before="14" w:after="0" w:line="245" w:lineRule="auto"/>
              <w:ind w:left="52" w:right="288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>Природные материалы.</w:t>
            </w:r>
          </w:p>
          <w:p w:rsidR="00280DBC" w:rsidRPr="00C1551B" w:rsidRDefault="0014150F">
            <w:pPr>
              <w:autoSpaceDE w:val="0"/>
              <w:autoSpaceDN w:val="0"/>
              <w:spacing w:before="14" w:after="0" w:line="250" w:lineRule="auto"/>
              <w:ind w:left="5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Бережное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отношение к </w:t>
            </w:r>
            <w:proofErr w:type="gramStart"/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>пред</w:t>
            </w:r>
            <w:proofErr w:type="gramEnd"/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 метам, вещам,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>уход за ними.</w:t>
            </w: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28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4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828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628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28.10.2022 16.11.2022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54" w:lineRule="auto"/>
              <w:ind w:left="5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Учебный диалог по теме «Почему люди должны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оберегать и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охранять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природу».;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Обсуждение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ситуаций по теме</w:t>
            </w:r>
            <w:proofErr w:type="gramStart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«П</w:t>
            </w:r>
            <w:proofErr w:type="gram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равила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поведения в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природе»;;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45" w:lineRule="auto"/>
              <w:ind w:right="288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;</w:t>
            </w:r>
          </w:p>
        </w:tc>
        <w:tc>
          <w:tcPr>
            <w:tcW w:w="9708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310B44" w:rsidRDefault="0014150F">
            <w:pPr>
              <w:autoSpaceDE w:val="0"/>
              <w:autoSpaceDN w:val="0"/>
              <w:spacing w:before="56" w:after="0" w:line="252" w:lineRule="auto"/>
              <w:ind w:left="52" w:right="1584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viki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rdf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 xml:space="preserve">/ </w:t>
            </w:r>
            <w:r w:rsidRPr="00310B44"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www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nachalka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com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biblioteka</w:t>
            </w:r>
            <w:r w:rsidRPr="00310B44"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РЭШ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resh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edu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 xml:space="preserve">/ </w:t>
            </w:r>
            <w:r w:rsidRPr="00310B44"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yandex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video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preview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/?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filmId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=5573865310299217614&amp;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from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tabbar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&amp;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parent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reqid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=1655902707790203-6272813152945307915-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sas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3-0677-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01-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sas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l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7-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balancer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-8080-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BAL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4632&amp;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text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=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Природа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+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и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+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предметы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%2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C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+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созданные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+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человеком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.+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Природные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+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материалы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.+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Бережное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+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отношение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+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к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+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пред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+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метам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%2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C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+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вещам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%2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C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+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уход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+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за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+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ними</w:t>
            </w:r>
            <w:r w:rsidRPr="00310B44"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.</w:t>
            </w:r>
          </w:p>
          <w:p w:rsidR="00280DBC" w:rsidRPr="00C1551B" w:rsidRDefault="0014150F">
            <w:pPr>
              <w:autoSpaceDE w:val="0"/>
              <w:autoSpaceDN w:val="0"/>
              <w:spacing w:before="154" w:after="0" w:line="247" w:lineRule="auto"/>
              <w:ind w:left="52" w:right="7056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Урок «Природа вокруг тебя» (</w:t>
            </w:r>
            <w:proofErr w:type="spellStart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Инфоурок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) </w:t>
            </w:r>
            <w:r w:rsidRPr="00C1551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iu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video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lessons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/2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182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dda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b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204-48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d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4-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a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a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5-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8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fd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39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b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a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8133</w:t>
            </w:r>
          </w:p>
        </w:tc>
      </w:tr>
      <w:tr w:rsidR="00280DBC" w:rsidRPr="00310B44">
        <w:trPr>
          <w:trHeight w:hRule="exact" w:val="950"/>
        </w:trPr>
        <w:tc>
          <w:tcPr>
            <w:tcW w:w="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2.2.</w:t>
            </w: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48" w:after="0" w:line="245" w:lineRule="auto"/>
              <w:ind w:left="52"/>
            </w:pP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</w:rPr>
              <w:t>Неживая и живая природа.</w:t>
            </w:r>
          </w:p>
        </w:tc>
        <w:tc>
          <w:tcPr>
            <w:tcW w:w="38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3</w:t>
            </w:r>
          </w:p>
        </w:tc>
        <w:tc>
          <w:tcPr>
            <w:tcW w:w="8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8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1</w:t>
            </w:r>
          </w:p>
        </w:tc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18.11.2022 25.11.2022</w:t>
            </w:r>
          </w:p>
        </w:tc>
        <w:tc>
          <w:tcPr>
            <w:tcW w:w="1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52" w:lineRule="auto"/>
              <w:ind w:left="5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Работа с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иллюстративным материалом: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«Живая и неживая природа</w:t>
            </w:r>
            <w:proofErr w:type="gramStart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»;;</w:t>
            </w:r>
          </w:p>
        </w:tc>
        <w:tc>
          <w:tcPr>
            <w:tcW w:w="81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45" w:lineRule="auto"/>
              <w:ind w:left="50"/>
            </w:pPr>
            <w:proofErr w:type="spellStart"/>
            <w:proofErr w:type="gramEnd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;</w:t>
            </w:r>
          </w:p>
        </w:tc>
        <w:tc>
          <w:tcPr>
            <w:tcW w:w="9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52" w:lineRule="auto"/>
              <w:ind w:left="52" w:right="1584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РЭШ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resh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edu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/ </w:t>
            </w:r>
            <w:r w:rsidRPr="00C1551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yandex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video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preview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/?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filmId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=3962697601220665834&amp;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from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=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tabbar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&amp;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parent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reqid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=1655902782615391-2271065586237395022-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sas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3-0677-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01-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sas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l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7-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balancer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-8080-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BAL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8057&amp;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text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=Неживая+и+живая+природа.1+класс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Урок «Живая и неживая природа» (</w:t>
            </w:r>
            <w:proofErr w:type="spellStart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Инфоурок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) </w:t>
            </w:r>
            <w:r w:rsidRPr="00C1551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iu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video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lessons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/0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a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12552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a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-3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fc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6-4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aa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0-8713-</w:t>
            </w:r>
            <w:r w:rsidRPr="00C1551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fa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3369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dc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6234</w:t>
            </w:r>
          </w:p>
        </w:tc>
      </w:tr>
      <w:tr w:rsidR="00280DBC" w:rsidRPr="00310B44">
        <w:trPr>
          <w:trHeight w:hRule="exact" w:val="1488"/>
        </w:trPr>
        <w:tc>
          <w:tcPr>
            <w:tcW w:w="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2.3.</w:t>
            </w: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45" w:lineRule="auto"/>
              <w:ind w:left="52" w:right="43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Погода и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>термометр.</w:t>
            </w:r>
          </w:p>
          <w:p w:rsidR="00280DBC" w:rsidRDefault="0014150F">
            <w:pPr>
              <w:autoSpaceDE w:val="0"/>
              <w:autoSpaceDN w:val="0"/>
              <w:spacing w:before="14" w:after="0" w:line="252" w:lineRule="auto"/>
              <w:ind w:left="52" w:right="144"/>
            </w:pP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Наблюдение за погодой своего края.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</w:rPr>
              <w:t>Сезонныеизменения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</w:rPr>
              <w:t xml:space="preserve"> в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</w:rPr>
              <w:t>природе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</w:rPr>
              <w:t>.</w:t>
            </w:r>
          </w:p>
        </w:tc>
        <w:tc>
          <w:tcPr>
            <w:tcW w:w="38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3</w:t>
            </w:r>
          </w:p>
        </w:tc>
        <w:tc>
          <w:tcPr>
            <w:tcW w:w="8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8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1</w:t>
            </w:r>
          </w:p>
        </w:tc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29.11.2022 06.12.2022</w:t>
            </w:r>
          </w:p>
        </w:tc>
        <w:tc>
          <w:tcPr>
            <w:tcW w:w="1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54" w:lineRule="auto"/>
              <w:ind w:left="5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Экскурсии по теме</w:t>
            </w:r>
            <w:proofErr w:type="gramStart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«С</w:t>
            </w:r>
            <w:proofErr w:type="gram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езонные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изменения в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природе;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наблюдение за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погодой».;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Практическая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работа по теме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«Измеряем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температуру»;;</w:t>
            </w:r>
          </w:p>
        </w:tc>
        <w:tc>
          <w:tcPr>
            <w:tcW w:w="81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45" w:lineRule="auto"/>
              <w:ind w:left="5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;</w:t>
            </w:r>
          </w:p>
        </w:tc>
        <w:tc>
          <w:tcPr>
            <w:tcW w:w="9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52" w:lineRule="auto"/>
              <w:ind w:left="52" w:right="43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РЭШ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resh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edu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/ </w:t>
            </w:r>
            <w:r w:rsidRPr="00C1551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yandex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video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preview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/?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text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=погода%20и%20термометр%201%20класс%20окружающий%20мир&amp;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path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=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yandex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search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&amp;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parent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reqid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=1655902822341254-13611790164619602834-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sas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3-0677-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01-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sas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l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7-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balancer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-8080-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BAL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-6301&amp;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from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_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type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vast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&amp;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filmId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=1643930575745998356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Урок «Когда придёт суббота? Когда наступит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лето?</w:t>
            </w:r>
            <w:proofErr w:type="gramStart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»(</w:t>
            </w:r>
            <w:proofErr w:type="gram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РЭШ) </w:t>
            </w:r>
            <w:r w:rsidRPr="00C1551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resh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edu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subject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lesson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/5364/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start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/154731/</w:t>
            </w:r>
          </w:p>
        </w:tc>
      </w:tr>
    </w:tbl>
    <w:p w:rsidR="00280DBC" w:rsidRPr="00C1551B" w:rsidRDefault="00280DBC">
      <w:pPr>
        <w:autoSpaceDE w:val="0"/>
        <w:autoSpaceDN w:val="0"/>
        <w:spacing w:after="0" w:line="14" w:lineRule="exact"/>
        <w:rPr>
          <w:lang w:val="ru-RU"/>
        </w:rPr>
      </w:pPr>
    </w:p>
    <w:p w:rsidR="00280DBC" w:rsidRPr="00C1551B" w:rsidRDefault="00280DBC">
      <w:pPr>
        <w:rPr>
          <w:lang w:val="ru-RU"/>
        </w:rPr>
        <w:sectPr w:rsidR="00280DBC" w:rsidRPr="00C1551B">
          <w:pgSz w:w="16840" w:h="11900"/>
          <w:pgMar w:top="284" w:right="544" w:bottom="620" w:left="640" w:header="720" w:footer="720" w:gutter="0"/>
          <w:cols w:space="720" w:equalWidth="0">
            <w:col w:w="15656" w:space="0"/>
          </w:cols>
          <w:docGrid w:linePitch="360"/>
        </w:sectPr>
      </w:pPr>
    </w:p>
    <w:p w:rsidR="00280DBC" w:rsidRPr="00C1551B" w:rsidRDefault="00280DBC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4" w:type="dxa"/>
        <w:tblLayout w:type="fixed"/>
        <w:tblLook w:val="04A0"/>
      </w:tblPr>
      <w:tblGrid>
        <w:gridCol w:w="340"/>
        <w:gridCol w:w="1080"/>
        <w:gridCol w:w="384"/>
        <w:gridCol w:w="802"/>
        <w:gridCol w:w="828"/>
        <w:gridCol w:w="628"/>
        <w:gridCol w:w="1046"/>
        <w:gridCol w:w="810"/>
        <w:gridCol w:w="9708"/>
      </w:tblGrid>
      <w:tr w:rsidR="00280DBC">
        <w:trPr>
          <w:trHeight w:hRule="exact" w:val="1786"/>
        </w:trPr>
        <w:tc>
          <w:tcPr>
            <w:tcW w:w="340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2.4.</w:t>
            </w: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47" w:lineRule="auto"/>
              <w:ind w:left="5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Взаимосвязи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>между человеком и природой.</w:t>
            </w:r>
          </w:p>
          <w:p w:rsidR="00280DBC" w:rsidRPr="00C1551B" w:rsidRDefault="0014150F">
            <w:pPr>
              <w:autoSpaceDE w:val="0"/>
              <w:autoSpaceDN w:val="0"/>
              <w:spacing w:before="14" w:after="0" w:line="252" w:lineRule="auto"/>
              <w:ind w:left="52" w:right="144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Правила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нравственного и безопасного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поведения в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>природе.</w:t>
            </w:r>
          </w:p>
        </w:tc>
        <w:tc>
          <w:tcPr>
            <w:tcW w:w="384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3</w:t>
            </w:r>
          </w:p>
        </w:tc>
        <w:tc>
          <w:tcPr>
            <w:tcW w:w="802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828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09.12.2022 16.12.2022</w:t>
            </w:r>
          </w:p>
        </w:tc>
        <w:tc>
          <w:tcPr>
            <w:tcW w:w="1046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54" w:lineRule="auto"/>
              <w:ind w:left="52"/>
              <w:rPr>
                <w:lang w:val="ru-RU"/>
              </w:rPr>
            </w:pPr>
            <w:proofErr w:type="gramStart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Учебный диалог; по теме «Почему; люди должны;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оберегать и;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охранять;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природу»;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Учебный диалог о; нравственном и;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безнравственном; поведении в;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природе;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;</w:t>
            </w:r>
            <w:proofErr w:type="gramEnd"/>
          </w:p>
        </w:tc>
        <w:tc>
          <w:tcPr>
            <w:tcW w:w="81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45" w:lineRule="auto"/>
              <w:ind w:right="288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;</w:t>
            </w:r>
          </w:p>
        </w:tc>
        <w:tc>
          <w:tcPr>
            <w:tcW w:w="9708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50" w:lineRule="auto"/>
              <w:ind w:left="52" w:right="7200"/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РЭШ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resh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edu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/ </w:t>
            </w:r>
            <w:r w:rsidRPr="00C1551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resh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edu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subject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lesson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/3951/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start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/105842/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Урок «Откуда берется мусор и грязь?»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 xml:space="preserve">(РЭШ)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https://resh.edu.ru/subject/lesson/3963/start/295927/</w:t>
            </w:r>
          </w:p>
        </w:tc>
      </w:tr>
      <w:tr w:rsidR="00280DBC">
        <w:trPr>
          <w:trHeight w:hRule="exact" w:val="1134"/>
        </w:trPr>
        <w:tc>
          <w:tcPr>
            <w:tcW w:w="340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2.5.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48" w:after="0" w:line="257" w:lineRule="auto"/>
              <w:ind w:left="52" w:right="288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Растения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ближайшего окружения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(узнавание, называние, краткое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>описание).</w:t>
            </w: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8" w:after="0" w:line="228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4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828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628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21.12.2022 11.01.2023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8" w:after="0" w:line="252" w:lineRule="auto"/>
              <w:ind w:left="52" w:right="144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Экскурсия</w:t>
            </w:r>
            <w:proofErr w:type="gramStart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.; </w:t>
            </w:r>
            <w:r w:rsidRPr="00C1551B">
              <w:rPr>
                <w:lang w:val="ru-RU"/>
              </w:rPr>
              <w:br/>
            </w:r>
            <w:proofErr w:type="gram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Сравнение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внешнего вида деревьев;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кустарников;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трав.;;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8" w:after="0" w:line="245" w:lineRule="auto"/>
              <w:ind w:right="288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;</w:t>
            </w:r>
          </w:p>
        </w:tc>
        <w:tc>
          <w:tcPr>
            <w:tcW w:w="9708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8" w:after="0" w:line="252" w:lineRule="auto"/>
              <w:ind w:left="52" w:right="7056"/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РЭШ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resh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edu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/ </w:t>
            </w:r>
            <w:r w:rsidRPr="00C1551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resh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edu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subject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lesson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/4043/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start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/117455/ </w:t>
            </w:r>
            <w:r w:rsidRPr="00C1551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viki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rdf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/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Урок «Что у нас над головой и что у нас под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ногами?»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 xml:space="preserve">(РЭШ)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https://resh.edu.ru/subject/lesson/5127/conspect/105671/</w:t>
            </w:r>
          </w:p>
        </w:tc>
      </w:tr>
      <w:tr w:rsidR="00280DBC" w:rsidRPr="00310B44">
        <w:trPr>
          <w:trHeight w:hRule="exact" w:val="2764"/>
        </w:trPr>
        <w:tc>
          <w:tcPr>
            <w:tcW w:w="340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2.6.</w:t>
            </w: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45" w:lineRule="auto"/>
              <w:ind w:left="5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Лиственные и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>хвойные растения.</w:t>
            </w:r>
          </w:p>
          <w:p w:rsidR="00280DBC" w:rsidRPr="00C1551B" w:rsidRDefault="0014150F">
            <w:pPr>
              <w:autoSpaceDE w:val="0"/>
              <w:autoSpaceDN w:val="0"/>
              <w:spacing w:before="14" w:after="0" w:line="247" w:lineRule="auto"/>
              <w:ind w:left="52" w:right="144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Дикорастущие и культурные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>растения.</w:t>
            </w:r>
          </w:p>
        </w:tc>
        <w:tc>
          <w:tcPr>
            <w:tcW w:w="384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3</w:t>
            </w:r>
          </w:p>
        </w:tc>
        <w:tc>
          <w:tcPr>
            <w:tcW w:w="802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1</w:t>
            </w:r>
          </w:p>
        </w:tc>
        <w:tc>
          <w:tcPr>
            <w:tcW w:w="828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2</w:t>
            </w:r>
          </w:p>
        </w:tc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13.01.2023 20.01.2023</w:t>
            </w:r>
          </w:p>
        </w:tc>
        <w:tc>
          <w:tcPr>
            <w:tcW w:w="1046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54" w:lineRule="auto"/>
              <w:ind w:left="52"/>
              <w:rPr>
                <w:lang w:val="ru-RU"/>
              </w:rPr>
            </w:pPr>
            <w:proofErr w:type="gramStart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Определение;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названия по;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внешнему виду;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дерева;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Работа с;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иллюстративным; материалом:;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деление растений; на две группы —; дикорастущие и; культурные;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Учебный диалог; по теме «Чем;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различаются;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дикорастущие и; культурные;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растения?»;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;</w:t>
            </w:r>
            <w:proofErr w:type="gramEnd"/>
          </w:p>
        </w:tc>
        <w:tc>
          <w:tcPr>
            <w:tcW w:w="81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47" w:lineRule="auto"/>
              <w:ind w:left="5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;</w:t>
            </w:r>
          </w:p>
        </w:tc>
        <w:tc>
          <w:tcPr>
            <w:tcW w:w="9708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52" w:lineRule="auto"/>
              <w:ind w:left="52" w:right="7200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РЭШ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resh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edu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/ </w:t>
            </w:r>
            <w:r w:rsidRPr="00C1551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resh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edu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subject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lesson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/3610/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start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/154046/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Урок «Деревья, кустарники, травы» (</w:t>
            </w:r>
            <w:proofErr w:type="spellStart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Инфоурок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) </w:t>
            </w:r>
            <w:r w:rsidRPr="00C1551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iu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video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lessons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/10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8273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a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de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65-42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c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6-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b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8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fc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53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c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8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ee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f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72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a</w:t>
            </w:r>
          </w:p>
        </w:tc>
      </w:tr>
      <w:tr w:rsidR="00280DBC" w:rsidRPr="00310B44">
        <w:trPr>
          <w:trHeight w:hRule="exact" w:val="1784"/>
        </w:trPr>
        <w:tc>
          <w:tcPr>
            <w:tcW w:w="34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2.7.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54" w:lineRule="auto"/>
              <w:ind w:left="52"/>
              <w:rPr>
                <w:lang w:val="ru-RU"/>
              </w:rPr>
            </w:pPr>
            <w:proofErr w:type="gramStart"/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Части растения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(называние,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краткая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характеристика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значения для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жизни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растения): корень, стебель, лист,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цветок, плод,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>семя.</w:t>
            </w:r>
            <w:proofErr w:type="gramEnd"/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28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3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828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628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25.01.2023 01.02.2023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54" w:lineRule="auto"/>
              <w:ind w:left="52"/>
              <w:rPr>
                <w:lang w:val="ru-RU"/>
              </w:rPr>
            </w:pPr>
            <w:proofErr w:type="gramStart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Рассматривание и; зарисовка;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разнообразия;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частей растения:; разные листья;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разные цветки и; плоды;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разные;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корни (по;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выбору);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;</w:t>
            </w:r>
            <w:proofErr w:type="gramEnd"/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45" w:lineRule="auto"/>
              <w:ind w:right="288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;</w:t>
            </w:r>
          </w:p>
        </w:tc>
        <w:tc>
          <w:tcPr>
            <w:tcW w:w="9708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50" w:lineRule="auto"/>
              <w:ind w:left="52" w:right="345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yandex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video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preview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/?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filmId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=11084719687936588904&amp;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from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=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tabbar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&amp;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text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=части+растения+1+класс+окружающий+мир Урок «Растения. Части растения» (</w:t>
            </w:r>
            <w:proofErr w:type="spellStart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Инфоурок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) </w:t>
            </w:r>
            <w:r w:rsidRPr="00C1551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iu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video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lessons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/8109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edd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1-6631-4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a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13-8374-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052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a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83838684</w:t>
            </w:r>
          </w:p>
        </w:tc>
      </w:tr>
      <w:tr w:rsidR="00280DBC" w:rsidRPr="00310B44">
        <w:trPr>
          <w:trHeight w:hRule="exact" w:val="950"/>
        </w:trPr>
        <w:tc>
          <w:tcPr>
            <w:tcW w:w="34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2.8.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50" w:lineRule="auto"/>
              <w:ind w:left="5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Комнатные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растения, правила содержания и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>ухода.</w:t>
            </w: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3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828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1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03.02.2023 10.02.2023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52" w:lineRule="auto"/>
              <w:ind w:left="5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Практическая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работа по теме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«Учимся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ухаживать за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растениями уголка природы</w:t>
            </w:r>
            <w:proofErr w:type="gramStart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».;;</w:t>
            </w:r>
            <w:proofErr w:type="gramEnd"/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45" w:lineRule="auto"/>
              <w:ind w:left="5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;</w:t>
            </w:r>
          </w:p>
        </w:tc>
        <w:tc>
          <w:tcPr>
            <w:tcW w:w="9708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50" w:lineRule="auto"/>
              <w:ind w:left="52" w:right="1584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РЭШ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resh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edu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/ </w:t>
            </w:r>
            <w:r w:rsidRPr="00C1551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yandex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video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preview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/?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filmId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=9194583400745506806&amp;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from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=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tabbar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&amp;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parent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reqid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=1655902866135343-5426707309417175744-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sas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3-0677-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01-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sas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l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7-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balancer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-8080-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BAL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8159&amp;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text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=комнатные+растения+правила+содержания+и+ухода+1+класс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Урок «Что общего у разных растений?</w:t>
            </w:r>
          </w:p>
          <w:p w:rsidR="00280DBC" w:rsidRPr="00C1551B" w:rsidRDefault="0014150F">
            <w:pPr>
              <w:autoSpaceDE w:val="0"/>
              <w:autoSpaceDN w:val="0"/>
              <w:spacing w:before="14" w:after="0" w:line="245" w:lineRule="auto"/>
              <w:ind w:right="7200"/>
              <w:jc w:val="center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Какие растения растут дома и на клумбе?» (РЭШ) </w:t>
            </w:r>
            <w:r w:rsidRPr="00C1551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resh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edu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subject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lesson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/3610/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start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/154046/</w:t>
            </w:r>
          </w:p>
        </w:tc>
      </w:tr>
      <w:tr w:rsidR="00280DBC">
        <w:trPr>
          <w:trHeight w:hRule="exact" w:val="1210"/>
        </w:trPr>
        <w:tc>
          <w:tcPr>
            <w:tcW w:w="340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2.9.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52" w:lineRule="auto"/>
              <w:ind w:left="5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Разные группы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животных (звери, насекомые,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птицы, рыбы и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>др.).</w:t>
            </w: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5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22.02.2023 17.03.2023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54" w:lineRule="auto"/>
              <w:ind w:left="52"/>
              <w:rPr>
                <w:lang w:val="ru-RU"/>
              </w:rPr>
            </w:pPr>
            <w:proofErr w:type="gramStart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Логическая;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задача: найди;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ошибку в;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иллюстрациях —; какое животное; попало в эту;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группу;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неправильно;;</w:t>
            </w:r>
            <w:proofErr w:type="gramEnd"/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50" w:lineRule="auto"/>
              <w:ind w:left="5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Письменныйконтроль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;</w:t>
            </w:r>
          </w:p>
        </w:tc>
        <w:tc>
          <w:tcPr>
            <w:tcW w:w="9708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50" w:lineRule="auto"/>
              <w:ind w:left="52" w:right="7200"/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РЭШ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resh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edu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/ </w:t>
            </w:r>
            <w:r w:rsidRPr="00C1551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resh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edu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subject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lesson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/3940/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start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/154258/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Урок «Такие разные животные?»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 xml:space="preserve">(РЭШ)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https://resh.edu.ru/subject/lesson/3940/start/154258/</w:t>
            </w:r>
          </w:p>
        </w:tc>
      </w:tr>
    </w:tbl>
    <w:p w:rsidR="00280DBC" w:rsidRDefault="00280DBC">
      <w:pPr>
        <w:autoSpaceDE w:val="0"/>
        <w:autoSpaceDN w:val="0"/>
        <w:spacing w:after="0" w:line="14" w:lineRule="exact"/>
      </w:pPr>
    </w:p>
    <w:p w:rsidR="00280DBC" w:rsidRDefault="00280DBC">
      <w:pPr>
        <w:sectPr w:rsidR="00280DBC">
          <w:pgSz w:w="16840" w:h="11900"/>
          <w:pgMar w:top="284" w:right="544" w:bottom="838" w:left="640" w:header="720" w:footer="720" w:gutter="0"/>
          <w:cols w:space="720" w:equalWidth="0">
            <w:col w:w="15656" w:space="0"/>
          </w:cols>
          <w:docGrid w:linePitch="360"/>
        </w:sectPr>
      </w:pPr>
    </w:p>
    <w:p w:rsidR="00280DBC" w:rsidRDefault="00280DBC">
      <w:pPr>
        <w:autoSpaceDE w:val="0"/>
        <w:autoSpaceDN w:val="0"/>
        <w:spacing w:after="66" w:line="220" w:lineRule="exact"/>
      </w:pPr>
    </w:p>
    <w:tbl>
      <w:tblPr>
        <w:tblW w:w="0" w:type="auto"/>
        <w:tblInd w:w="4" w:type="dxa"/>
        <w:tblLayout w:type="fixed"/>
        <w:tblLook w:val="04A0"/>
      </w:tblPr>
      <w:tblGrid>
        <w:gridCol w:w="340"/>
        <w:gridCol w:w="1080"/>
        <w:gridCol w:w="384"/>
        <w:gridCol w:w="802"/>
        <w:gridCol w:w="828"/>
        <w:gridCol w:w="628"/>
        <w:gridCol w:w="1046"/>
        <w:gridCol w:w="810"/>
        <w:gridCol w:w="9708"/>
      </w:tblGrid>
      <w:tr w:rsidR="00280DBC" w:rsidRPr="00310B44">
        <w:trPr>
          <w:trHeight w:hRule="exact" w:val="1926"/>
        </w:trPr>
        <w:tc>
          <w:tcPr>
            <w:tcW w:w="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2.10.</w:t>
            </w: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50" w:lineRule="auto"/>
              <w:ind w:left="5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Домашние и дикие животные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(различия в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>условиях жизни).</w:t>
            </w:r>
          </w:p>
        </w:tc>
        <w:tc>
          <w:tcPr>
            <w:tcW w:w="38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3</w:t>
            </w:r>
          </w:p>
        </w:tc>
        <w:tc>
          <w:tcPr>
            <w:tcW w:w="8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1</w:t>
            </w:r>
          </w:p>
        </w:tc>
        <w:tc>
          <w:tcPr>
            <w:tcW w:w="8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2</w:t>
            </w:r>
          </w:p>
        </w:tc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22.03.2023 05.04.2023</w:t>
            </w:r>
          </w:p>
        </w:tc>
        <w:tc>
          <w:tcPr>
            <w:tcW w:w="1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54" w:lineRule="auto"/>
              <w:ind w:left="5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Наблюдения за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поведением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животных в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естественных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условиях: повадки птиц;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движения зверей; условия обитаний насекомых (во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время экскурсий;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целевых прогулок; просмотра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видеоматериалов</w:t>
            </w:r>
            <w:proofErr w:type="gramStart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);;</w:t>
            </w:r>
            <w:proofErr w:type="gramEnd"/>
          </w:p>
        </w:tc>
        <w:tc>
          <w:tcPr>
            <w:tcW w:w="81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45" w:lineRule="auto"/>
              <w:ind w:left="5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Контрольнаяработа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;</w:t>
            </w:r>
          </w:p>
        </w:tc>
        <w:tc>
          <w:tcPr>
            <w:tcW w:w="9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52" w:lineRule="auto"/>
              <w:ind w:left="52" w:right="1584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РЭШ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resh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edu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/ </w:t>
            </w:r>
            <w:r w:rsidRPr="00C1551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yandex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video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preview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/?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filmId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=5386325892969892177&amp;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from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=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tabbar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&amp;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parent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reqid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=1655902915830620-1008174677412408761-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sas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3-0677-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01-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sas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l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7-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balancer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-8080-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BAL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9753&amp;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text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=Домашние+и+дикие+животные+%28различия+в+условиях+жизни%29.+1+класс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Урок «Царство Животные» (</w:t>
            </w:r>
            <w:proofErr w:type="spellStart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Инфоурок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) </w:t>
            </w:r>
            <w:r w:rsidRPr="00C1551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iu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video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lessons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bb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301165-36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be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-4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f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-9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dfdaf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44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a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99792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d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4</w:t>
            </w:r>
          </w:p>
        </w:tc>
      </w:tr>
      <w:tr w:rsidR="00280DBC" w:rsidRPr="00310B44">
        <w:trPr>
          <w:trHeight w:hRule="exact" w:val="1090"/>
        </w:trPr>
        <w:tc>
          <w:tcPr>
            <w:tcW w:w="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2.11.</w:t>
            </w: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50" w:lineRule="auto"/>
              <w:ind w:left="52" w:right="432"/>
            </w:pP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</w:rPr>
              <w:t xml:space="preserve">Забота о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</w:rPr>
              <w:t xml:space="preserve">домашних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</w:rPr>
              <w:t>питомцах.</w:t>
            </w:r>
          </w:p>
        </w:tc>
        <w:tc>
          <w:tcPr>
            <w:tcW w:w="38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3</w:t>
            </w:r>
          </w:p>
        </w:tc>
        <w:tc>
          <w:tcPr>
            <w:tcW w:w="8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8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3</w:t>
            </w:r>
          </w:p>
        </w:tc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07.04.2023 14.04.2023</w:t>
            </w:r>
          </w:p>
        </w:tc>
        <w:tc>
          <w:tcPr>
            <w:tcW w:w="1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50" w:lineRule="auto"/>
              <w:ind w:left="5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Рассказы детей по теме «Мой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домашний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питомец</w:t>
            </w:r>
            <w:proofErr w:type="gramStart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».;;</w:t>
            </w:r>
            <w:proofErr w:type="gramEnd"/>
          </w:p>
        </w:tc>
        <w:tc>
          <w:tcPr>
            <w:tcW w:w="81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45" w:lineRule="auto"/>
              <w:ind w:left="5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;</w:t>
            </w:r>
          </w:p>
        </w:tc>
        <w:tc>
          <w:tcPr>
            <w:tcW w:w="9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50" w:lineRule="auto"/>
              <w:ind w:left="52" w:right="1584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РЭШ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resh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edu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/ </w:t>
            </w:r>
            <w:r w:rsidRPr="00C1551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yandex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video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preview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/?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filmId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=3142666107211375283&amp;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from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=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tabbar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&amp;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parent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reqid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=1655902953851996-5511024148711358613-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sas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3-0677-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01-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sas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l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7-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balancer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-8080-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BAL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8715&amp;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text</w:t>
            </w:r>
            <w:proofErr w:type="spellStart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=Забота+о+домашних+питомцах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..+1+класс</w:t>
            </w:r>
          </w:p>
          <w:p w:rsidR="00280DBC" w:rsidRPr="00C1551B" w:rsidRDefault="0014150F">
            <w:pPr>
              <w:autoSpaceDE w:val="0"/>
              <w:autoSpaceDN w:val="0"/>
              <w:spacing w:before="152" w:after="0" w:line="247" w:lineRule="auto"/>
              <w:ind w:left="52" w:right="7200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Урок «Почему мы любим кошек и собак? Мои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домашние питомцы» (РЭШ) </w:t>
            </w:r>
            <w:r w:rsidRPr="00C1551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resh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edu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subject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lesson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/3664/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start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/154781/</w:t>
            </w:r>
          </w:p>
        </w:tc>
      </w:tr>
      <w:tr w:rsidR="00280DBC">
        <w:trPr>
          <w:trHeight w:hRule="exact" w:val="252"/>
        </w:trPr>
        <w:tc>
          <w:tcPr>
            <w:tcW w:w="14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ind w:left="5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разделу</w:t>
            </w:r>
            <w:proofErr w:type="spellEnd"/>
          </w:p>
        </w:tc>
        <w:tc>
          <w:tcPr>
            <w:tcW w:w="38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37</w:t>
            </w:r>
          </w:p>
        </w:tc>
        <w:tc>
          <w:tcPr>
            <w:tcW w:w="1382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</w:tr>
      <w:tr w:rsidR="00280DBC">
        <w:trPr>
          <w:trHeight w:hRule="exact" w:val="254"/>
        </w:trPr>
        <w:tc>
          <w:tcPr>
            <w:tcW w:w="15626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Раздел 3.</w:t>
            </w:r>
            <w:r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</w:rPr>
              <w:t xml:space="preserve"> Правила безопасной жизни.</w:t>
            </w:r>
          </w:p>
        </w:tc>
      </w:tr>
      <w:tr w:rsidR="00280DBC" w:rsidRPr="00310B44">
        <w:trPr>
          <w:trHeight w:hRule="exact" w:val="1368"/>
        </w:trPr>
        <w:tc>
          <w:tcPr>
            <w:tcW w:w="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3.1.</w:t>
            </w: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52" w:lineRule="auto"/>
              <w:ind w:left="5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Необходимость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соблюдения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режима дня,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>правил здорового питания и личной гигиены.</w:t>
            </w:r>
          </w:p>
        </w:tc>
        <w:tc>
          <w:tcPr>
            <w:tcW w:w="38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2</w:t>
            </w:r>
          </w:p>
        </w:tc>
        <w:tc>
          <w:tcPr>
            <w:tcW w:w="8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1</w:t>
            </w:r>
          </w:p>
        </w:tc>
        <w:tc>
          <w:tcPr>
            <w:tcW w:w="8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1</w:t>
            </w:r>
          </w:p>
        </w:tc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19.04.2023 21.04.2023</w:t>
            </w:r>
          </w:p>
        </w:tc>
        <w:tc>
          <w:tcPr>
            <w:tcW w:w="1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54" w:lineRule="auto"/>
              <w:ind w:left="5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Беседа по теме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«Что такое режим дня»: обсуждение режима дня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первоклассника.; Рассказ учителя</w:t>
            </w:r>
            <w:proofErr w:type="gramStart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:«</w:t>
            </w:r>
            <w:proofErr w:type="gram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Что такое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правильное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питание».;;</w:t>
            </w:r>
          </w:p>
        </w:tc>
        <w:tc>
          <w:tcPr>
            <w:tcW w:w="81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45" w:lineRule="auto"/>
              <w:ind w:left="5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Контрольнаяработа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;</w:t>
            </w:r>
          </w:p>
        </w:tc>
        <w:tc>
          <w:tcPr>
            <w:tcW w:w="9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47" w:lineRule="auto"/>
              <w:ind w:left="52" w:right="1440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РЭШ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resh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edu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/ </w:t>
            </w:r>
            <w:r w:rsidRPr="00C1551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yandex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video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preview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/?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filmId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=5734730733409814491&amp;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from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=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tabbar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&amp;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parent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reqid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=1655902997569209-15622548589831894859-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sas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3-0677-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01-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sas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l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7-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balancer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-8080-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BAL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8435&amp;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text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=Необходимость+соблюдения+режима+дня%2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C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+правил+здорового+питания+и+личной+гигиены.+1+класс</w:t>
            </w:r>
          </w:p>
          <w:p w:rsidR="00280DBC" w:rsidRPr="00C1551B" w:rsidRDefault="0014150F">
            <w:pPr>
              <w:autoSpaceDE w:val="0"/>
              <w:autoSpaceDN w:val="0"/>
              <w:spacing w:before="154" w:after="0" w:line="245" w:lineRule="auto"/>
              <w:ind w:left="52" w:right="7056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Урок «Как мы будем заботиться о здоровье?» (РЭШ) </w:t>
            </w:r>
            <w:r w:rsidRPr="00C1551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resh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edu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subject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lesson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/4002/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start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/119243/</w:t>
            </w:r>
          </w:p>
        </w:tc>
      </w:tr>
      <w:tr w:rsidR="00280DBC" w:rsidRPr="00310B44">
        <w:trPr>
          <w:trHeight w:hRule="exact" w:val="1228"/>
        </w:trPr>
        <w:tc>
          <w:tcPr>
            <w:tcW w:w="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3.2.</w:t>
            </w: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54" w:lineRule="auto"/>
              <w:ind w:left="5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Правила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безопасности в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быту: пользование бытовыми </w:t>
            </w:r>
            <w:r w:rsidRPr="00C1551B">
              <w:rPr>
                <w:lang w:val="ru-RU"/>
              </w:rPr>
              <w:br/>
            </w:r>
            <w:proofErr w:type="gramStart"/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электро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>приборами</w:t>
            </w:r>
            <w:proofErr w:type="gramEnd"/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,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газовыми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>плитами.</w:t>
            </w:r>
          </w:p>
        </w:tc>
        <w:tc>
          <w:tcPr>
            <w:tcW w:w="38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1</w:t>
            </w:r>
          </w:p>
        </w:tc>
        <w:tc>
          <w:tcPr>
            <w:tcW w:w="8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8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26.04.2023</w:t>
            </w:r>
          </w:p>
        </w:tc>
        <w:tc>
          <w:tcPr>
            <w:tcW w:w="1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52" w:lineRule="auto"/>
              <w:ind w:left="52" w:right="144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Беседа по теме; "Правила;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безопасности в; быту</w:t>
            </w:r>
            <w:proofErr w:type="gramStart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";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;</w:t>
            </w:r>
            <w:proofErr w:type="gramEnd"/>
          </w:p>
        </w:tc>
        <w:tc>
          <w:tcPr>
            <w:tcW w:w="81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45" w:lineRule="auto"/>
              <w:ind w:right="288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;</w:t>
            </w:r>
          </w:p>
        </w:tc>
        <w:tc>
          <w:tcPr>
            <w:tcW w:w="9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52" w:lineRule="auto"/>
              <w:ind w:left="52" w:right="1584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РЭШ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resh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edu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/ </w:t>
            </w:r>
            <w:r w:rsidRPr="00C1551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yandex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video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preview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/?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filmId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=9518022798697459927&amp;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from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=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tabbar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&amp;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parent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reqid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=1655903050021675-991667279587974411-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sas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3-0677-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01-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sas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l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7-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balancer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-8080-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BAL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8900&amp;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text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=Правила+безопасности+в+быту%3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A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+пользование+бытовыми+электроприборами%2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C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+газовыми+плитами</w:t>
            </w:r>
            <w:proofErr w:type="gramStart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.ы</w:t>
            </w:r>
            <w:proofErr w:type="gram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.+1+класс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Урок «Здоровый образ жизни. Гигиена» (</w:t>
            </w:r>
            <w:proofErr w:type="spellStart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Инфоурок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) </w:t>
            </w:r>
            <w:r w:rsidRPr="00C1551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iu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video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lessons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c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18093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fe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-4889-44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a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3-8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fd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2-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789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b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a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ff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520</w:t>
            </w:r>
          </w:p>
        </w:tc>
      </w:tr>
      <w:tr w:rsidR="00280DBC" w:rsidRPr="00310B44">
        <w:trPr>
          <w:trHeight w:hRule="exact" w:val="1656"/>
        </w:trPr>
        <w:tc>
          <w:tcPr>
            <w:tcW w:w="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3.3.</w:t>
            </w: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54" w:lineRule="auto"/>
              <w:ind w:left="5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Дорога от дома до школы. Правила безопасного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поведения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пешехода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(дорожные знаки, дорожная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разметка,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дорожные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>сигналы).</w:t>
            </w:r>
          </w:p>
        </w:tc>
        <w:tc>
          <w:tcPr>
            <w:tcW w:w="38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2</w:t>
            </w:r>
          </w:p>
        </w:tc>
        <w:tc>
          <w:tcPr>
            <w:tcW w:w="8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8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1</w:t>
            </w:r>
          </w:p>
        </w:tc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28.04.2023 05.05.2023</w:t>
            </w:r>
          </w:p>
        </w:tc>
        <w:tc>
          <w:tcPr>
            <w:tcW w:w="1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54" w:lineRule="auto"/>
              <w:ind w:left="5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Практическое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занятие в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кабинете</w:t>
            </w:r>
            <w:proofErr w:type="gramStart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.; </w:t>
            </w:r>
            <w:r w:rsidRPr="00C1551B">
              <w:rPr>
                <w:lang w:val="ru-RU"/>
              </w:rPr>
              <w:br/>
            </w:r>
            <w:proofErr w:type="gram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Дидактическая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игра по теме;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например;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«Правила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поведения на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улицах и дорогах; дорожные знаки»;;</w:t>
            </w:r>
          </w:p>
        </w:tc>
        <w:tc>
          <w:tcPr>
            <w:tcW w:w="81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45" w:lineRule="auto"/>
              <w:ind w:left="5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;</w:t>
            </w:r>
          </w:p>
        </w:tc>
        <w:tc>
          <w:tcPr>
            <w:tcW w:w="9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52" w:lineRule="auto"/>
              <w:ind w:left="5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РЭШ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resh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edu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/ </w:t>
            </w:r>
            <w:r w:rsidRPr="00C1551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yandex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video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preview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/?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filmId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=1300515807379604777&amp;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from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=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tabbar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&amp;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parent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reqid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=1655903155207538-1051174595139842402-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sas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3-0677-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01-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sas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l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7-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balancer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-8080-</w:t>
            </w:r>
            <w:r w:rsidRPr="00C1551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BAL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1890&amp;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text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=Дорога+от+дома+до+школы.+Правила+безопасного+поведения+пешехода+%28дорожные+знаки%2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C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+дорожная+разметка%2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C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+дорожные+сигналы%29.окружающий+мир+1+класс Урок «Что окружает нас дома? Что может быть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опасным дома и на дороге?» (РЭШ) </w:t>
            </w:r>
            <w:r w:rsidRPr="00C1551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resh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edu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subject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lesson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/4062/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start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/81551/</w:t>
            </w:r>
          </w:p>
        </w:tc>
      </w:tr>
      <w:tr w:rsidR="00280DBC" w:rsidRPr="00310B44">
        <w:trPr>
          <w:trHeight w:hRule="exact" w:val="1508"/>
        </w:trPr>
        <w:tc>
          <w:tcPr>
            <w:tcW w:w="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3.4.</w:t>
            </w:r>
          </w:p>
        </w:tc>
        <w:tc>
          <w:tcPr>
            <w:tcW w:w="10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54" w:lineRule="auto"/>
              <w:ind w:left="5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Безопасность в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сети Интернет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(электронный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дневник и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электронные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ресурсы школы) в условиях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 xml:space="preserve">контролируемого доступа в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b/>
                <w:color w:val="000000"/>
                <w:w w:val="102"/>
                <w:sz w:val="11"/>
                <w:lang w:val="ru-RU"/>
              </w:rPr>
              <w:t>Интернет.</w:t>
            </w:r>
          </w:p>
        </w:tc>
        <w:tc>
          <w:tcPr>
            <w:tcW w:w="38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2</w:t>
            </w:r>
          </w:p>
        </w:tc>
        <w:tc>
          <w:tcPr>
            <w:tcW w:w="8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8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6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10.05.2023 25.05.2023</w:t>
            </w:r>
          </w:p>
        </w:tc>
        <w:tc>
          <w:tcPr>
            <w:tcW w:w="1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50" w:lineRule="auto"/>
              <w:ind w:right="144"/>
              <w:jc w:val="center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Беседа на тему;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"Безопасность в; сети Интернет</w:t>
            </w:r>
            <w:proofErr w:type="gramStart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";;</w:t>
            </w:r>
            <w:proofErr w:type="gramEnd"/>
          </w:p>
        </w:tc>
        <w:tc>
          <w:tcPr>
            <w:tcW w:w="81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45" w:lineRule="auto"/>
              <w:ind w:right="288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;</w:t>
            </w:r>
          </w:p>
        </w:tc>
        <w:tc>
          <w:tcPr>
            <w:tcW w:w="9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52" w:lineRule="auto"/>
              <w:ind w:left="52" w:right="1440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РЭШ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resh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edu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/ </w:t>
            </w:r>
            <w:r w:rsidRPr="00C1551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yandex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video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preview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/?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filmId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=1198001674674131861&amp;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from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=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tabbar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&amp;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parent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reqid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=1655903242598150-15644485857521489756-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sas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3-0677-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01-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sas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l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7-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balancer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-8080-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BAL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2859&amp;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text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=безопасность+в+сети+интернет+1+класс+окружающий+мир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Урок «Итоговый урок по разделу «Что и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кто?</w:t>
            </w:r>
            <w:proofErr w:type="gramStart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»(</w:t>
            </w:r>
            <w:proofErr w:type="gram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РЭШ) </w:t>
            </w:r>
            <w:r w:rsidRPr="00C1551B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https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resh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edu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ru</w:t>
            </w:r>
            <w:proofErr w:type="spellEnd"/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subject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lesson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/3999/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start</w:t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/270597/</w:t>
            </w:r>
          </w:p>
        </w:tc>
      </w:tr>
      <w:tr w:rsidR="00280DBC">
        <w:trPr>
          <w:trHeight w:hRule="exact" w:val="252"/>
        </w:trPr>
        <w:tc>
          <w:tcPr>
            <w:tcW w:w="1420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ind w:left="5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разделу</w:t>
            </w:r>
            <w:proofErr w:type="spellEnd"/>
          </w:p>
        </w:tc>
        <w:tc>
          <w:tcPr>
            <w:tcW w:w="384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7</w:t>
            </w:r>
          </w:p>
        </w:tc>
        <w:tc>
          <w:tcPr>
            <w:tcW w:w="13822" w:type="dxa"/>
            <w:gridSpan w:val="6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</w:tr>
      <w:tr w:rsidR="00280DBC">
        <w:trPr>
          <w:trHeight w:hRule="exact" w:val="254"/>
        </w:trPr>
        <w:tc>
          <w:tcPr>
            <w:tcW w:w="1420" w:type="dxa"/>
            <w:gridSpan w:val="2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8" w:after="0" w:line="228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Резервное время</w:t>
            </w:r>
          </w:p>
        </w:tc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8" w:after="0" w:line="228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6</w:t>
            </w:r>
          </w:p>
        </w:tc>
        <w:tc>
          <w:tcPr>
            <w:tcW w:w="13822" w:type="dxa"/>
            <w:gridSpan w:val="6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</w:tr>
      <w:tr w:rsidR="00280DBC">
        <w:trPr>
          <w:trHeight w:hRule="exact" w:val="512"/>
        </w:trPr>
        <w:tc>
          <w:tcPr>
            <w:tcW w:w="14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56" w:after="0" w:line="247" w:lineRule="auto"/>
              <w:ind w:left="52" w:right="144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 xml:space="preserve">ОБЩЕЕ КОЛИЧЕСТВО ЧАСОВ ПО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w w:val="102"/>
                <w:sz w:val="11"/>
                <w:lang w:val="ru-RU"/>
              </w:rPr>
              <w:t>ПРОГРАММЕ</w:t>
            </w:r>
          </w:p>
        </w:tc>
        <w:tc>
          <w:tcPr>
            <w:tcW w:w="38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66</w:t>
            </w:r>
          </w:p>
        </w:tc>
        <w:tc>
          <w:tcPr>
            <w:tcW w:w="8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4</w:t>
            </w:r>
          </w:p>
        </w:tc>
        <w:tc>
          <w:tcPr>
            <w:tcW w:w="8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56" w:after="0" w:line="233" w:lineRule="auto"/>
              <w:ind w:left="5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1"/>
              </w:rPr>
              <w:t>16</w:t>
            </w:r>
          </w:p>
        </w:tc>
        <w:tc>
          <w:tcPr>
            <w:tcW w:w="1219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</w:tr>
    </w:tbl>
    <w:p w:rsidR="00280DBC" w:rsidRDefault="00280DBC">
      <w:pPr>
        <w:autoSpaceDE w:val="0"/>
        <w:autoSpaceDN w:val="0"/>
        <w:spacing w:after="0" w:line="14" w:lineRule="exact"/>
      </w:pPr>
    </w:p>
    <w:p w:rsidR="00280DBC" w:rsidRDefault="00280DBC">
      <w:pPr>
        <w:sectPr w:rsidR="00280DBC">
          <w:pgSz w:w="16840" w:h="11900"/>
          <w:pgMar w:top="284" w:right="544" w:bottom="500" w:left="640" w:header="720" w:footer="720" w:gutter="0"/>
          <w:cols w:space="720" w:equalWidth="0">
            <w:col w:w="15656" w:space="0"/>
          </w:cols>
          <w:docGrid w:linePitch="360"/>
        </w:sectPr>
      </w:pPr>
    </w:p>
    <w:p w:rsidR="00280DBC" w:rsidRDefault="00280DBC">
      <w:pPr>
        <w:sectPr w:rsidR="00280DBC">
          <w:pgSz w:w="16840" w:h="11900"/>
          <w:pgMar w:top="1440" w:right="1440" w:bottom="1440" w:left="1440" w:header="720" w:footer="720" w:gutter="0"/>
          <w:cols w:space="720" w:equalWidth="0">
            <w:col w:w="15656" w:space="0"/>
          </w:cols>
          <w:docGrid w:linePitch="360"/>
        </w:sectPr>
      </w:pPr>
    </w:p>
    <w:p w:rsidR="00280DBC" w:rsidRDefault="00280DBC">
      <w:pPr>
        <w:autoSpaceDE w:val="0"/>
        <w:autoSpaceDN w:val="0"/>
        <w:spacing w:after="78" w:line="220" w:lineRule="exact"/>
      </w:pPr>
    </w:p>
    <w:p w:rsidR="00280DBC" w:rsidRDefault="0014150F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280DBC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71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</w:p>
        </w:tc>
      </w:tr>
      <w:tr w:rsidR="00280DBC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DBC" w:rsidRDefault="00280DBC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DBC" w:rsidRDefault="00280DBC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DBC" w:rsidRDefault="00280DBC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DBC" w:rsidRDefault="00280DBC"/>
        </w:tc>
      </w:tr>
      <w:tr w:rsidR="00280DB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Вводный урок. Задавайте вопросы.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02.09.2022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280DB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280DBC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1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Что мы знаем о народах России?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09.09.2022</w:t>
            </w: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100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280DB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Что мы знаем о Москве?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280DB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Что у нас над головой?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280DB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Что у нас под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ногами?Практическая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работа № 1 «Знакомство с разнообразием камней».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80DBC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Что общего у разных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растений</w:t>
            </w:r>
            <w:proofErr w:type="gramStart"/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?П</w:t>
            </w:r>
            <w:proofErr w:type="gramEnd"/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рактическая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работа  № 2 «Знакомство с частями растений».. Модуль«Разговор о правильном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питании»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80DBC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Что растёт на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подоконнике?Практическая работа  № 3 «Распознавание растений с помощью атласа-определителя».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80DBC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Что растёт на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клумбе?Практическая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работа  № 4 «Распознавание растений с помощью атласа-определителя».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30.09.2022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80DBC">
        <w:trPr>
          <w:trHeight w:hRule="exact" w:val="14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Что это за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листья?Практическая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работа  № 5 «Распознавание дерева по листьям»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</w:tbl>
    <w:p w:rsidR="00280DBC" w:rsidRDefault="00280DBC">
      <w:pPr>
        <w:autoSpaceDE w:val="0"/>
        <w:autoSpaceDN w:val="0"/>
        <w:spacing w:after="0" w:line="14" w:lineRule="exact"/>
      </w:pPr>
    </w:p>
    <w:p w:rsidR="00280DBC" w:rsidRDefault="00280DBC">
      <w:pPr>
        <w:sectPr w:rsidR="00280DBC">
          <w:pgSz w:w="11900" w:h="16840"/>
          <w:pgMar w:top="298" w:right="650" w:bottom="67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80DBC" w:rsidRDefault="00280DB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280DB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Что такое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хвоинки?Практическая работа  №  6«Сравнение хвои сосны и ели».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80DB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Что такое насекомые?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280DB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Что такое рыбы?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280DBC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100" w:after="0"/>
              <w:ind w:left="7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Кто такие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птицы?Практическая работа № 7. «Изучение строения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птичьих перьев».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100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80DB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Кто такие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звери</w:t>
            </w:r>
            <w:proofErr w:type="gramStart"/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?П</w:t>
            </w:r>
            <w:proofErr w:type="gramEnd"/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рактическая работа №  8 «Изучение строения шерсти».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80DB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Что окружает нас дома?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280DB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Что умеет компьютер?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28.10.2022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280DB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Что вокруг нас может быть опасным?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280DB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98" w:after="0"/>
              <w:ind w:left="72" w:right="576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 что похожа наша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планета? Практическая работа  № 9. «Работа с глобусом»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80DBC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98" w:after="0" w:line="274" w:lineRule="auto"/>
              <w:ind w:left="72" w:right="144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Проверим себя и оценим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свои достижения по разделу "Кто и что?"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16.11.2022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Контрольная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работа;</w:t>
            </w:r>
          </w:p>
        </w:tc>
      </w:tr>
      <w:tr w:rsidR="00280DB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Как живёт семья?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280DB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Откуда в наш дом приходит вода и куда она уходит?</w:t>
            </w:r>
          </w:p>
          <w:p w:rsidR="00280DBC" w:rsidRPr="00C1551B" w:rsidRDefault="0014150F">
            <w:pPr>
              <w:autoSpaceDE w:val="0"/>
              <w:autoSpaceDN w:val="0"/>
              <w:spacing w:before="70" w:after="0" w:line="262" w:lineRule="auto"/>
              <w:ind w:left="72" w:right="144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Практическая работа  №  10«Опыты по очистке воды»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80DB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Откуда в наш дом приходит электричество?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280DBC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Как путешествует письмо?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30.11.2022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</w:tbl>
    <w:p w:rsidR="00280DBC" w:rsidRDefault="00280DBC">
      <w:pPr>
        <w:autoSpaceDE w:val="0"/>
        <w:autoSpaceDN w:val="0"/>
        <w:spacing w:after="0" w:line="14" w:lineRule="exact"/>
      </w:pPr>
    </w:p>
    <w:p w:rsidR="00280DBC" w:rsidRDefault="00280DBC">
      <w:pPr>
        <w:sectPr w:rsidR="00280DBC">
          <w:pgSz w:w="11900" w:h="16840"/>
          <w:pgMar w:top="284" w:right="650" w:bottom="48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80DBC" w:rsidRDefault="00280DB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280DB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Куда текут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реки?Практическая работа № 11. «Приготовление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«морской» воды».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02.12.2022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80DB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Откуда берётся снег и лёд?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280DB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Откуда в снежках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грязь</w:t>
            </w:r>
            <w:proofErr w:type="gramStart"/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?П</w:t>
            </w:r>
            <w:proofErr w:type="gramEnd"/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рактическая работа №  12 «Изучение свойств снега и льда».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80DBC">
        <w:trPr>
          <w:trHeight w:hRule="exact" w:val="1502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1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100" w:after="0"/>
              <w:ind w:left="72" w:right="288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Как живут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растения?Практическая работа  №  13 «Уход за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комнатными растениями»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14.12.2022</w:t>
            </w: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100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80DB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Как живут животные?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280DB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Как зимой помочь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птицам?Практическая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работа  №  14 «Изготовление кормушки»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80DBC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Откуда берётся и куда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девается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мусор?Практическая работа № 15. «Рассортировка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упаковок из-под продуктов»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80DBC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Проверим себя и оценим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свои достижения по разделу "Как, откуда и куда?"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28.12.2022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280DB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100" w:after="0" w:line="262" w:lineRule="auto"/>
              <w:jc w:val="center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Презентация проектов "Моя малая Родина", "Моя семья"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100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280DB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Когда учиться интересно?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280DB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Когда придёт суббота?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280DB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Когда приходит лето?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280DB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Где живут белые медведи?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25.01.2023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right="72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280DBC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Где живут слоны?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27.01.2023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</w:tbl>
    <w:p w:rsidR="00280DBC" w:rsidRDefault="00280DBC">
      <w:pPr>
        <w:autoSpaceDE w:val="0"/>
        <w:autoSpaceDN w:val="0"/>
        <w:spacing w:after="0" w:line="14" w:lineRule="exact"/>
      </w:pPr>
    </w:p>
    <w:p w:rsidR="00280DBC" w:rsidRDefault="00280DBC">
      <w:pPr>
        <w:sectPr w:rsidR="00280DBC">
          <w:pgSz w:w="11900" w:h="16840"/>
          <w:pgMar w:top="284" w:right="650" w:bottom="31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80DBC" w:rsidRDefault="00280DB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280DB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01.02.2023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280DB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Когда появилась одежда?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280DB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Когда изобрели велосипед?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280DBC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129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Когда мы станем взрослыми?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280DBC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Проверим себя и оценим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свои достижения по разделу "Где и когда?"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22.02.2023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280DB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Почему Солнце светит днём, а звёзды - ночью?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01.03.2023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280DB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Почему Луна бывает разной?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280DB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Почему идёт дождь и дует ветер?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280DB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Почему звенит звонок?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280DB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right="144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Почему радуга разноцветная?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280DB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Поему мы любим кошек и собак?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280DB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Почему мы не будем рвать </w:t>
            </w:r>
            <w:proofErr w:type="gramStart"/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цветы</w:t>
            </w:r>
            <w:proofErr w:type="gramEnd"/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 ловить бабочек?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24.03.2023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280DB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100" w:after="0" w:line="262" w:lineRule="auto"/>
              <w:ind w:left="72" w:right="43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Почему в лесу мы будем соблюдать тишину?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100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280DBC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Зачем мы спим ночью?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100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280DBC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Почему полезно есть овощи и фрукты</w:t>
            </w:r>
            <w:proofErr w:type="gramStart"/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?М</w:t>
            </w:r>
            <w:proofErr w:type="gramEnd"/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одуль «Разговор о правильном питании»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12.04.2023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right="72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280DB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310B44" w:rsidRDefault="0014150F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Почему нужно чистить зубы и мыть </w:t>
            </w:r>
            <w:proofErr w:type="spellStart"/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руки</w:t>
            </w:r>
            <w:proofErr w:type="gramStart"/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?</w:t>
            </w:r>
            <w:bookmarkStart w:id="0" w:name="_GoBack"/>
            <w:bookmarkEnd w:id="0"/>
            <w:r w:rsidRPr="00310B4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310B4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рактическаяработа</w:t>
            </w:r>
            <w:proofErr w:type="spellEnd"/>
            <w:r w:rsidRPr="00310B4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№ 16 «Правила </w:t>
            </w:r>
            <w:r w:rsidRPr="00310B44">
              <w:rPr>
                <w:lang w:val="ru-RU"/>
              </w:rPr>
              <w:br/>
            </w:r>
            <w:r w:rsidRPr="00310B4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гигиены»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280DBC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Зачем нам телефон и телевизор?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</w:tbl>
    <w:p w:rsidR="00280DBC" w:rsidRDefault="00280DBC">
      <w:pPr>
        <w:autoSpaceDE w:val="0"/>
        <w:autoSpaceDN w:val="0"/>
        <w:spacing w:after="0" w:line="14" w:lineRule="exact"/>
      </w:pPr>
    </w:p>
    <w:p w:rsidR="00280DBC" w:rsidRDefault="00280DBC">
      <w:pPr>
        <w:sectPr w:rsidR="00280DBC">
          <w:pgSz w:w="11900" w:h="16840"/>
          <w:pgMar w:top="284" w:right="650" w:bottom="41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80DBC" w:rsidRDefault="00280DBC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280DB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Зачем нам автомобили?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280DB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Зачем нужны поезда?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280DB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Зачем строят корабли?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28.04.2023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280DBC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Зачем строят самолёты?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280DBC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Почему в автомобиле и поезде нужно соблюдать правила безопасности?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280DBC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Почему на корабле и в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самолёте нужно соблюдать правила безопасности?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280DB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Зачем люди осваивают космос?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280DB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Почему мы часто слышим слово "экология"?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280DBC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Проверим себя и оценим </w:t>
            </w:r>
            <w:r w:rsidRPr="00C1551B">
              <w:rPr>
                <w:lang w:val="ru-RU"/>
              </w:rPr>
              <w:br/>
            </w: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свои достижения по разделу "Почему и зачем?"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280DBC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Презентация проектов "Мой класс и моя школа", "Мои домашние питомцы".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</w:tr>
      <w:tr w:rsidR="00280DBC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Проверим себя и оценим свои достижения по итогам года.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19.05.2023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280DBC">
        <w:trPr>
          <w:trHeight w:hRule="exact" w:val="810"/>
        </w:trPr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Pr="00C1551B" w:rsidRDefault="0014150F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lang w:val="ru-RU"/>
              </w:rPr>
            </w:pPr>
            <w:r w:rsidRPr="00C1551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14150F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80DBC" w:rsidRDefault="00280DBC"/>
        </w:tc>
      </w:tr>
    </w:tbl>
    <w:p w:rsidR="00280DBC" w:rsidRDefault="00280DBC">
      <w:pPr>
        <w:autoSpaceDE w:val="0"/>
        <w:autoSpaceDN w:val="0"/>
        <w:spacing w:after="0" w:line="14" w:lineRule="exact"/>
      </w:pPr>
    </w:p>
    <w:p w:rsidR="00280DBC" w:rsidRDefault="00280DBC">
      <w:pPr>
        <w:sectPr w:rsidR="00280DBC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80DBC" w:rsidRDefault="00280DBC">
      <w:pPr>
        <w:autoSpaceDE w:val="0"/>
        <w:autoSpaceDN w:val="0"/>
        <w:spacing w:after="78" w:line="220" w:lineRule="exact"/>
      </w:pPr>
    </w:p>
    <w:p w:rsidR="00280DBC" w:rsidRDefault="0014150F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280DBC" w:rsidRDefault="0014150F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280DBC" w:rsidRPr="00C1551B" w:rsidRDefault="0014150F">
      <w:pPr>
        <w:autoSpaceDE w:val="0"/>
        <w:autoSpaceDN w:val="0"/>
        <w:spacing w:before="166" w:after="0" w:line="230" w:lineRule="auto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Окружающий мир (в 2 частях), 1 класс /Плешаков А.А., Акционерное общество «Издательство</w:t>
      </w:r>
    </w:p>
    <w:p w:rsidR="00280DBC" w:rsidRPr="00C1551B" w:rsidRDefault="0014150F">
      <w:pPr>
        <w:autoSpaceDE w:val="0"/>
        <w:autoSpaceDN w:val="0"/>
        <w:spacing w:before="406" w:after="0" w:line="230" w:lineRule="auto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«Просвещение»;</w:t>
      </w:r>
    </w:p>
    <w:p w:rsidR="00280DBC" w:rsidRPr="00C1551B" w:rsidRDefault="0014150F">
      <w:pPr>
        <w:autoSpaceDE w:val="0"/>
        <w:autoSpaceDN w:val="0"/>
        <w:spacing w:before="262" w:after="0" w:line="230" w:lineRule="auto"/>
        <w:rPr>
          <w:lang w:val="ru-RU"/>
        </w:rPr>
      </w:pPr>
      <w:r w:rsidRPr="00C1551B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280DBC" w:rsidRPr="00C1551B" w:rsidRDefault="0014150F">
      <w:pPr>
        <w:autoSpaceDE w:val="0"/>
        <w:autoSpaceDN w:val="0"/>
        <w:spacing w:before="166" w:after="0" w:line="230" w:lineRule="auto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О.И.Дмитриева Поурочные разработки по курсу ОКРУЖАЮЩИЙ МИР к УМК "Школа России"</w:t>
      </w:r>
    </w:p>
    <w:p w:rsidR="00280DBC" w:rsidRPr="00C1551B" w:rsidRDefault="0014150F">
      <w:pPr>
        <w:autoSpaceDE w:val="0"/>
        <w:autoSpaceDN w:val="0"/>
        <w:spacing w:before="264" w:after="0" w:line="230" w:lineRule="auto"/>
        <w:rPr>
          <w:lang w:val="ru-RU"/>
        </w:rPr>
      </w:pPr>
      <w:r w:rsidRPr="00C1551B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280DBC" w:rsidRPr="00C1551B" w:rsidRDefault="0014150F">
      <w:pPr>
        <w:autoSpaceDE w:val="0"/>
        <w:autoSpaceDN w:val="0"/>
        <w:spacing w:before="168" w:after="0" w:line="230" w:lineRule="auto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- Учебная платформа </w:t>
      </w:r>
      <w:proofErr w:type="spellStart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Яндекс</w:t>
      </w:r>
      <w:proofErr w:type="gramStart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.У</w:t>
      </w:r>
      <w:proofErr w:type="gramEnd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чебник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>https</w:t>
      </w: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education</w:t>
      </w: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yandex</w:t>
      </w:r>
      <w:proofErr w:type="spellEnd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</w:p>
    <w:p w:rsidR="00280DBC" w:rsidRPr="00C1551B" w:rsidRDefault="0014150F">
      <w:pPr>
        <w:autoSpaceDE w:val="0"/>
        <w:autoSpaceDN w:val="0"/>
        <w:spacing w:before="406" w:after="0" w:line="230" w:lineRule="auto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- Учебная платформа </w:t>
      </w:r>
      <w:proofErr w:type="spellStart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Учи</w:t>
      </w:r>
      <w:proofErr w:type="gramStart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.р</w:t>
      </w:r>
      <w:proofErr w:type="gramEnd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у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>https</w:t>
      </w: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uchi</w:t>
      </w:r>
      <w:proofErr w:type="spellEnd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/</w:t>
      </w:r>
    </w:p>
    <w:p w:rsidR="00280DBC" w:rsidRPr="00C1551B" w:rsidRDefault="0014150F">
      <w:pPr>
        <w:autoSpaceDE w:val="0"/>
        <w:autoSpaceDN w:val="0"/>
        <w:spacing w:before="406" w:after="0" w:line="230" w:lineRule="auto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- Сайт «Детские радости» ориентирован </w:t>
      </w:r>
      <w:proofErr w:type="gramStart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на</w:t>
      </w:r>
      <w:proofErr w:type="gramEnd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 дошкольный и младший</w:t>
      </w:r>
    </w:p>
    <w:p w:rsidR="00280DBC" w:rsidRPr="00C1551B" w:rsidRDefault="0014150F">
      <w:pPr>
        <w:autoSpaceDE w:val="0"/>
        <w:autoSpaceDN w:val="0"/>
        <w:spacing w:before="406" w:after="0" w:line="230" w:lineRule="auto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школьный возраст детей, для родителей, воспитателей, педагогов: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detskieradosti</w:t>
      </w:r>
      <w:proofErr w:type="spellEnd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</w:p>
    <w:p w:rsidR="00280DBC" w:rsidRPr="00C1551B" w:rsidRDefault="0014150F">
      <w:pPr>
        <w:autoSpaceDE w:val="0"/>
        <w:autoSpaceDN w:val="0"/>
        <w:spacing w:before="406" w:after="0" w:line="230" w:lineRule="auto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- Детские электронные презентации и клипы: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viki</w:t>
      </w:r>
      <w:proofErr w:type="spellEnd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rdf</w:t>
      </w:r>
      <w:proofErr w:type="spellEnd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</w:p>
    <w:p w:rsidR="00280DBC" w:rsidRPr="00C1551B" w:rsidRDefault="0014150F">
      <w:pPr>
        <w:autoSpaceDE w:val="0"/>
        <w:autoSpaceDN w:val="0"/>
        <w:spacing w:before="406" w:after="0" w:line="230" w:lineRule="auto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- Единая коллекция ЦОР: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collection</w:t>
      </w: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</w:p>
    <w:p w:rsidR="00280DBC" w:rsidRPr="00C1551B" w:rsidRDefault="0014150F">
      <w:pPr>
        <w:autoSpaceDE w:val="0"/>
        <w:autoSpaceDN w:val="0"/>
        <w:spacing w:before="406" w:after="0" w:line="230" w:lineRule="auto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- Библиотека материалов для начальной школы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nachalka</w:t>
      </w:r>
      <w:proofErr w:type="spellEnd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biblioteka</w:t>
      </w:r>
      <w:proofErr w:type="spellEnd"/>
    </w:p>
    <w:p w:rsidR="00280DBC" w:rsidRPr="00C1551B" w:rsidRDefault="0014150F">
      <w:pPr>
        <w:autoSpaceDE w:val="0"/>
        <w:autoSpaceDN w:val="0"/>
        <w:spacing w:before="406" w:after="0" w:line="230" w:lineRule="auto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- Фестиваль педагогических идей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festival</w:t>
      </w: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.1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september</w:t>
      </w:r>
      <w:proofErr w:type="spellEnd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</w:p>
    <w:p w:rsidR="00280DBC" w:rsidRPr="00C1551B" w:rsidRDefault="0014150F">
      <w:pPr>
        <w:autoSpaceDE w:val="0"/>
        <w:autoSpaceDN w:val="0"/>
        <w:spacing w:before="406" w:after="0" w:line="230" w:lineRule="auto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- Портал «Музеи России»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museum</w:t>
      </w: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</w:p>
    <w:p w:rsidR="00280DBC" w:rsidRPr="00C1551B" w:rsidRDefault="0014150F">
      <w:pPr>
        <w:autoSpaceDE w:val="0"/>
        <w:autoSpaceDN w:val="0"/>
        <w:spacing w:before="406" w:after="0" w:line="230" w:lineRule="auto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- Детские электронные презентации и клипы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viki</w:t>
      </w:r>
      <w:proofErr w:type="spellEnd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rdf</w:t>
      </w:r>
      <w:proofErr w:type="spellEnd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/</w:t>
      </w:r>
    </w:p>
    <w:p w:rsidR="00280DBC" w:rsidRPr="00C1551B" w:rsidRDefault="0014150F">
      <w:pPr>
        <w:autoSpaceDE w:val="0"/>
        <w:autoSpaceDN w:val="0"/>
        <w:spacing w:before="408" w:after="0" w:line="230" w:lineRule="auto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- Педсовет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pedsovet</w:t>
      </w:r>
      <w:proofErr w:type="spellEnd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org</w:t>
      </w:r>
    </w:p>
    <w:p w:rsidR="00280DBC" w:rsidRPr="00C1551B" w:rsidRDefault="0014150F">
      <w:pPr>
        <w:autoSpaceDE w:val="0"/>
        <w:autoSpaceDN w:val="0"/>
        <w:spacing w:before="408" w:after="0" w:line="230" w:lineRule="auto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Электронные версии журналов.</w:t>
      </w:r>
    </w:p>
    <w:p w:rsidR="00280DBC" w:rsidRPr="00C1551B" w:rsidRDefault="0014150F">
      <w:pPr>
        <w:autoSpaceDE w:val="0"/>
        <w:autoSpaceDN w:val="0"/>
        <w:spacing w:before="406" w:after="0" w:line="230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barsuk</w:t>
      </w:r>
      <w:proofErr w:type="spellEnd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lenin</w:t>
      </w:r>
      <w:proofErr w:type="spellEnd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 - Журнал для детей "Барсук"</w:t>
      </w:r>
    </w:p>
    <w:p w:rsidR="00280DBC" w:rsidRPr="00C1551B" w:rsidRDefault="0014150F">
      <w:pPr>
        <w:autoSpaceDE w:val="0"/>
        <w:autoSpaceDN w:val="0"/>
        <w:spacing w:before="406" w:after="0" w:line="230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kostyor</w:t>
      </w:r>
      <w:proofErr w:type="spellEnd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archives</w:t>
      </w: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html</w:t>
      </w: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 - Журнал для школьников "Костёр"</w:t>
      </w:r>
    </w:p>
    <w:p w:rsidR="00280DBC" w:rsidRPr="00C1551B" w:rsidRDefault="0014150F">
      <w:pPr>
        <w:autoSpaceDE w:val="0"/>
        <w:autoSpaceDN w:val="0"/>
        <w:spacing w:before="70" w:after="0" w:line="230" w:lineRule="auto"/>
        <w:rPr>
          <w:lang w:val="ru-RU"/>
        </w:rPr>
      </w:pP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 xml:space="preserve">РЭШ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resh</w:t>
      </w:r>
      <w:proofErr w:type="spellEnd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/</w:t>
      </w:r>
    </w:p>
    <w:p w:rsidR="00280DBC" w:rsidRPr="00C1551B" w:rsidRDefault="00280DBC">
      <w:pPr>
        <w:rPr>
          <w:lang w:val="ru-RU"/>
        </w:rPr>
        <w:sectPr w:rsidR="00280DBC" w:rsidRPr="00C1551B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80DBC" w:rsidRPr="00C1551B" w:rsidRDefault="00280DBC">
      <w:pPr>
        <w:autoSpaceDE w:val="0"/>
        <w:autoSpaceDN w:val="0"/>
        <w:spacing w:after="78" w:line="220" w:lineRule="exact"/>
        <w:rPr>
          <w:lang w:val="ru-RU"/>
        </w:rPr>
      </w:pPr>
    </w:p>
    <w:p w:rsidR="00280DBC" w:rsidRPr="00C1551B" w:rsidRDefault="0014150F">
      <w:pPr>
        <w:autoSpaceDE w:val="0"/>
        <w:autoSpaceDN w:val="0"/>
        <w:spacing w:after="0" w:line="230" w:lineRule="auto"/>
        <w:rPr>
          <w:lang w:val="ru-RU"/>
        </w:rPr>
      </w:pPr>
      <w:r w:rsidRPr="00C1551B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280DBC" w:rsidRPr="00C1551B" w:rsidRDefault="0014150F">
      <w:pPr>
        <w:autoSpaceDE w:val="0"/>
        <w:autoSpaceDN w:val="0"/>
        <w:spacing w:before="346" w:after="0" w:line="302" w:lineRule="auto"/>
        <w:ind w:right="5472"/>
        <w:rPr>
          <w:lang w:val="ru-RU"/>
        </w:rPr>
      </w:pPr>
      <w:r w:rsidRPr="00C1551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 w:rsidRPr="00C1551B">
        <w:rPr>
          <w:lang w:val="ru-RU"/>
        </w:rPr>
        <w:br/>
      </w: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Учебные плакаты для 1 класса, ноутбук</w:t>
      </w:r>
      <w:proofErr w:type="gramStart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.к</w:t>
      </w:r>
      <w:proofErr w:type="gramEnd"/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олонки</w:t>
      </w:r>
    </w:p>
    <w:p w:rsidR="00280DBC" w:rsidRPr="00C1551B" w:rsidRDefault="0014150F">
      <w:pPr>
        <w:autoSpaceDE w:val="0"/>
        <w:autoSpaceDN w:val="0"/>
        <w:spacing w:before="262" w:after="0" w:line="300" w:lineRule="auto"/>
        <w:ind w:right="720"/>
        <w:rPr>
          <w:lang w:val="ru-RU"/>
        </w:rPr>
      </w:pPr>
      <w:r w:rsidRPr="00C1551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ОБОРУДОВАНИЕ ДЛЯ ПРОВЕДЕНИЯ ЛАБОРАТОРНЫХ, ПРАКТИЧЕСКИХ РАБОТ, ДЕМОНСТРАЦИЙ </w:t>
      </w:r>
      <w:r w:rsidRPr="00C1551B">
        <w:rPr>
          <w:lang w:val="ru-RU"/>
        </w:rPr>
        <w:br/>
      </w:r>
      <w:r w:rsidRPr="00C1551B">
        <w:rPr>
          <w:rFonts w:ascii="Times New Roman" w:eastAsia="Times New Roman" w:hAnsi="Times New Roman"/>
          <w:color w:val="000000"/>
          <w:sz w:val="24"/>
          <w:lang w:val="ru-RU"/>
        </w:rPr>
        <w:t>гербарий, термометр, коллекция минералов и полезных ископаемых, глобус, карта России</w:t>
      </w:r>
    </w:p>
    <w:p w:rsidR="00280DBC" w:rsidRPr="00C1551B" w:rsidRDefault="00280DBC">
      <w:pPr>
        <w:rPr>
          <w:lang w:val="ru-RU"/>
        </w:rPr>
        <w:sectPr w:rsidR="00280DBC" w:rsidRPr="00C1551B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4150F" w:rsidRPr="00C1551B" w:rsidRDefault="0014150F">
      <w:pPr>
        <w:rPr>
          <w:lang w:val="ru-RU"/>
        </w:rPr>
      </w:pPr>
    </w:p>
    <w:sectPr w:rsidR="0014150F" w:rsidRPr="00C1551B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47730"/>
    <w:rsid w:val="00034616"/>
    <w:rsid w:val="0006063C"/>
    <w:rsid w:val="0014150F"/>
    <w:rsid w:val="0015074B"/>
    <w:rsid w:val="00280DBC"/>
    <w:rsid w:val="0029639D"/>
    <w:rsid w:val="00310B44"/>
    <w:rsid w:val="00326F90"/>
    <w:rsid w:val="006C7E1B"/>
    <w:rsid w:val="00AA1D8D"/>
    <w:rsid w:val="00B47730"/>
    <w:rsid w:val="00C1551B"/>
    <w:rsid w:val="00CB0664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Default">
    <w:name w:val="Default"/>
    <w:rsid w:val="00C155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widgetinline">
    <w:name w:val="_widgetinline"/>
    <w:basedOn w:val="a2"/>
    <w:rsid w:val="00310B44"/>
  </w:style>
  <w:style w:type="paragraph" w:styleId="aff8">
    <w:name w:val="Balloon Text"/>
    <w:basedOn w:val="a1"/>
    <w:link w:val="aff9"/>
    <w:uiPriority w:val="99"/>
    <w:semiHidden/>
    <w:unhideWhenUsed/>
    <w:rsid w:val="00310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310B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Default">
    <w:name w:val="Default"/>
    <w:rsid w:val="00C155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0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E6FFEDC-80B5-465F-B392-21774B152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6622</Words>
  <Characters>37751</Characters>
  <Application>Microsoft Office Word</Application>
  <DocSecurity>0</DocSecurity>
  <Lines>314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44285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Татьяна Ивановна</cp:lastModifiedBy>
  <cp:revision>4</cp:revision>
  <dcterms:created xsi:type="dcterms:W3CDTF">2013-12-23T23:15:00Z</dcterms:created>
  <dcterms:modified xsi:type="dcterms:W3CDTF">2022-09-14T07:37:00Z</dcterms:modified>
  <cp:category/>
</cp:coreProperties>
</file>